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89"/>
        <w:tblW w:w="0" w:type="auto"/>
        <w:jc w:val="center"/>
        <w:tblLayout w:type="autofit"/>
        <w:tblCellMar>
          <w:top w:w="0" w:type="dxa"/>
          <w:left w:w="108" w:type="dxa"/>
          <w:bottom w:w="0" w:type="dxa"/>
          <w:right w:w="108" w:type="dxa"/>
        </w:tblCellMar>
      </w:tblPr>
      <w:tblGrid>
        <w:gridCol w:w="8647"/>
      </w:tblGrid>
      <w:tr w14:paraId="502E9422">
        <w:tblPrEx>
          <w:tblCellMar>
            <w:top w:w="0" w:type="dxa"/>
            <w:left w:w="108" w:type="dxa"/>
            <w:bottom w:w="0" w:type="dxa"/>
            <w:right w:w="108" w:type="dxa"/>
          </w:tblCellMar>
        </w:tblPrEx>
        <w:trPr>
          <w:trHeight w:val="5959" w:hRule="atLeast"/>
          <w:jc w:val="center"/>
        </w:trPr>
        <w:tc>
          <w:tcPr>
            <w:tcW w:w="8647" w:type="dxa"/>
            <w:tcBorders>
              <w:bottom w:val="nil"/>
            </w:tcBorders>
            <w:shd w:val="clear" w:color="auto" w:fill="auto"/>
            <w:vAlign w:val="center"/>
          </w:tcPr>
          <w:p w14:paraId="709D69AF">
            <w:pPr>
              <w:rPr>
                <w:rFonts w:ascii="宋体" w:hAnsi="宋体"/>
                <w:b/>
                <w:kern w:val="0"/>
                <w:sz w:val="72"/>
                <w:szCs w:val="72"/>
              </w:rPr>
            </w:pPr>
            <w:r>
              <w:rPr>
                <w:rFonts w:ascii="宋体" w:hAnsi="宋体"/>
                <w:b/>
                <w:kern w:val="0"/>
                <w:sz w:val="72"/>
                <w:szCs w:val="72"/>
              </w:rPr>
              <w:t>支持网卡</w:t>
            </w:r>
          </w:p>
          <w:p w14:paraId="05F43E70">
            <w:pPr>
              <w:rPr>
                <w:rFonts w:ascii="宋体" w:hAnsi="宋体"/>
                <w:b/>
                <w:kern w:val="0"/>
                <w:sz w:val="72"/>
                <w:szCs w:val="72"/>
              </w:rPr>
            </w:pPr>
            <w:r>
              <w:rPr>
                <w:rFonts w:hint="eastAsia" w:ascii="宋体" w:hAnsi="宋体"/>
                <w:b/>
                <w:kern w:val="0"/>
                <w:sz w:val="72"/>
                <w:szCs w:val="72"/>
              </w:rPr>
              <w:t>E810XXVDA4G2P5</w:t>
            </w:r>
          </w:p>
          <w:p w14:paraId="2742A4E9">
            <w:pPr>
              <w:pStyle w:val="165"/>
              <w:spacing w:before="120"/>
              <w:jc w:val="center"/>
              <w:rPr>
                <w:lang w:eastAsia="zh-CN"/>
              </w:rPr>
            </w:pPr>
          </w:p>
        </w:tc>
      </w:tr>
      <w:tr w14:paraId="343CD79E">
        <w:tblPrEx>
          <w:tblCellMar>
            <w:top w:w="0" w:type="dxa"/>
            <w:left w:w="108" w:type="dxa"/>
            <w:bottom w:w="0" w:type="dxa"/>
            <w:right w:w="108" w:type="dxa"/>
          </w:tblCellMar>
        </w:tblPrEx>
        <w:trPr>
          <w:trHeight w:val="6511" w:hRule="atLeast"/>
          <w:jc w:val="center"/>
        </w:trPr>
        <w:tc>
          <w:tcPr>
            <w:tcW w:w="8647" w:type="dxa"/>
            <w:shd w:val="clear" w:color="auto" w:fill="auto"/>
            <w:vAlign w:val="center"/>
          </w:tcPr>
          <w:p w14:paraId="7692376B">
            <w:pPr>
              <w:pStyle w:val="165"/>
              <w:jc w:val="center"/>
            </w:pPr>
          </w:p>
        </w:tc>
      </w:tr>
    </w:tbl>
    <w:p w14:paraId="01EC8CC3">
      <w:pPr>
        <w:pStyle w:val="224"/>
        <w:rPr>
          <w:rFonts w:hint="default"/>
        </w:rPr>
        <w:sectPr>
          <w:headerReference r:id="rId6" w:type="first"/>
          <w:headerReference r:id="rId5" w:type="even"/>
          <w:footerReference r:id="rId7" w:type="even"/>
          <w:pgSz w:w="11907" w:h="16840"/>
          <w:pgMar w:top="1701" w:right="1134" w:bottom="1701" w:left="1134" w:header="567" w:footer="567" w:gutter="0"/>
          <w:cols w:space="425" w:num="1"/>
          <w:docGrid w:linePitch="312" w:charSpace="0"/>
        </w:sectPr>
      </w:pPr>
    </w:p>
    <w:p w14:paraId="498AC9C6">
      <w:pPr>
        <w:pStyle w:val="226"/>
        <w:rPr>
          <w:rFonts w:hint="default"/>
        </w:rPr>
      </w:pPr>
      <w:r>
        <w:t>目  录</w:t>
      </w:r>
    </w:p>
    <w:p w14:paraId="7994E90C">
      <w:pPr>
        <w:pStyle w:val="60"/>
        <w:tabs>
          <w:tab w:val="right" w:leader="dot" w:pos="9629"/>
        </w:tabs>
        <w:rPr>
          <w:rFonts w:hint="default" w:ascii="Calibri" w:hAnsi="Calibri"/>
          <w:sz w:val="22"/>
        </w:rPr>
      </w:pPr>
      <w:r>
        <w:fldChar w:fldCharType="begin"/>
      </w:r>
      <w:r>
        <w:instrText xml:space="preserve"> TOC \h \z \t "标题 1,1,标题 2,2,标题 3,3, 标题 4,4, 标题 5,5, 标题 7,1, 标题 8,2, 标题 9,3, Heading1 No Number,1,Appendix heading 1,1,Appendix heading 2,2,Appendix heading 3,3,Appendix heading 4,4,Appendix heading 5,5, Heading 1,1,Heading 2,2,Heading 3,3, Heading 4,4, Heading 5,5, Heading 7,1,Heading 8,2,Heading 9,3" </w:instrText>
      </w:r>
      <w:r>
        <w:fldChar w:fldCharType="separate"/>
      </w:r>
      <w:r>
        <w:fldChar w:fldCharType="begin"/>
      </w:r>
      <w:r>
        <w:instrText xml:space="preserve"> HYPERLINK \l "_Toc256000000" </w:instrText>
      </w:r>
      <w:r>
        <w:fldChar w:fldCharType="separate"/>
      </w:r>
      <w:r>
        <w:rPr>
          <w:rStyle w:val="145"/>
          <w:rFonts w:hint="default" w:eastAsia="黑体"/>
        </w:rPr>
        <w:t xml:space="preserve">1 </w:t>
      </w:r>
      <w:r>
        <w:rPr>
          <w:rStyle w:val="145"/>
        </w:rPr>
        <w:t>需求/问题单描述</w:t>
      </w:r>
      <w:r>
        <w:tab/>
      </w:r>
      <w:r>
        <w:fldChar w:fldCharType="begin"/>
      </w:r>
      <w:r>
        <w:instrText xml:space="preserve"> PAGEREF _Toc256000000 \h </w:instrText>
      </w:r>
      <w:r>
        <w:fldChar w:fldCharType="separate"/>
      </w:r>
      <w:r>
        <w:t>2</w:t>
      </w:r>
      <w:r>
        <w:fldChar w:fldCharType="end"/>
      </w:r>
      <w:r>
        <w:fldChar w:fldCharType="end"/>
      </w:r>
    </w:p>
    <w:p w14:paraId="1E07375A">
      <w:pPr>
        <w:pStyle w:val="60"/>
        <w:tabs>
          <w:tab w:val="right" w:leader="dot" w:pos="9629"/>
        </w:tabs>
        <w:rPr>
          <w:rFonts w:hint="default" w:ascii="Calibri" w:hAnsi="Calibri"/>
          <w:sz w:val="22"/>
        </w:rPr>
      </w:pPr>
      <w:r>
        <w:fldChar w:fldCharType="begin"/>
      </w:r>
      <w:r>
        <w:instrText xml:space="preserve"> HYPERLINK \l "_Toc256000001" </w:instrText>
      </w:r>
      <w:r>
        <w:fldChar w:fldCharType="separate"/>
      </w:r>
      <w:r>
        <w:rPr>
          <w:rStyle w:val="145"/>
          <w:rFonts w:hint="default" w:eastAsia="黑体"/>
        </w:rPr>
        <w:t xml:space="preserve">2 </w:t>
      </w:r>
      <w:r>
        <w:rPr>
          <w:rStyle w:val="145"/>
        </w:rPr>
        <w:t>用例设计</w:t>
      </w:r>
      <w:r>
        <w:tab/>
      </w:r>
      <w:r>
        <w:fldChar w:fldCharType="begin"/>
      </w:r>
      <w:r>
        <w:instrText xml:space="preserve"> PAGEREF _Toc256000001 \h </w:instrText>
      </w:r>
      <w:r>
        <w:fldChar w:fldCharType="separate"/>
      </w:r>
      <w:r>
        <w:t>2</w:t>
      </w:r>
      <w:r>
        <w:fldChar w:fldCharType="end"/>
      </w:r>
      <w:r>
        <w:fldChar w:fldCharType="end"/>
      </w:r>
    </w:p>
    <w:p w14:paraId="60FD2E3A">
      <w:pPr>
        <w:pStyle w:val="60"/>
        <w:tabs>
          <w:tab w:val="right" w:leader="dot" w:pos="9629"/>
        </w:tabs>
        <w:rPr>
          <w:rFonts w:hint="default" w:ascii="Calibri" w:hAnsi="Calibri"/>
          <w:sz w:val="22"/>
        </w:rPr>
      </w:pPr>
      <w:r>
        <w:fldChar w:fldCharType="begin"/>
      </w:r>
      <w:r>
        <w:instrText xml:space="preserve"> HYPERLINK \l "_Toc256000002" </w:instrText>
      </w:r>
      <w:r>
        <w:fldChar w:fldCharType="separate"/>
      </w:r>
      <w:r>
        <w:rPr>
          <w:rStyle w:val="145"/>
          <w:rFonts w:hint="default" w:eastAsia="黑体"/>
        </w:rPr>
        <w:t xml:space="preserve">3 </w:t>
      </w:r>
      <w:r>
        <w:rPr>
          <w:rStyle w:val="145"/>
        </w:rPr>
        <w:t>用例执行环境及版本</w:t>
      </w:r>
      <w:r>
        <w:tab/>
      </w:r>
      <w:r>
        <w:fldChar w:fldCharType="begin"/>
      </w:r>
      <w:r>
        <w:instrText xml:space="preserve"> PAGEREF _Toc256000002 \h </w:instrText>
      </w:r>
      <w:r>
        <w:fldChar w:fldCharType="separate"/>
      </w:r>
      <w:r>
        <w:t>3</w:t>
      </w:r>
      <w:r>
        <w:fldChar w:fldCharType="end"/>
      </w:r>
      <w:r>
        <w:fldChar w:fldCharType="end"/>
      </w:r>
    </w:p>
    <w:p w14:paraId="0F07106F">
      <w:pPr>
        <w:pStyle w:val="60"/>
        <w:tabs>
          <w:tab w:val="right" w:leader="dot" w:pos="9629"/>
        </w:tabs>
        <w:rPr>
          <w:rFonts w:hint="default" w:ascii="Calibri" w:hAnsi="Calibri"/>
          <w:sz w:val="22"/>
        </w:rPr>
      </w:pPr>
      <w:r>
        <w:fldChar w:fldCharType="begin"/>
      </w:r>
      <w:r>
        <w:instrText xml:space="preserve"> HYPERLINK \l "_Toc256000003" </w:instrText>
      </w:r>
      <w:r>
        <w:fldChar w:fldCharType="separate"/>
      </w:r>
      <w:r>
        <w:rPr>
          <w:rStyle w:val="145"/>
          <w:rFonts w:hint="default" w:eastAsia="黑体"/>
        </w:rPr>
        <w:t xml:space="preserve">4 </w:t>
      </w:r>
      <w:r>
        <w:rPr>
          <w:rStyle w:val="145"/>
        </w:rPr>
        <w:t>用例验证及执行结果</w:t>
      </w:r>
      <w:r>
        <w:tab/>
      </w:r>
      <w:r>
        <w:fldChar w:fldCharType="begin"/>
      </w:r>
      <w:r>
        <w:instrText xml:space="preserve"> PAGEREF _Toc256000003 \h </w:instrText>
      </w:r>
      <w:r>
        <w:fldChar w:fldCharType="separate"/>
      </w:r>
      <w:r>
        <w:t>3</w:t>
      </w:r>
      <w:r>
        <w:fldChar w:fldCharType="end"/>
      </w:r>
      <w:r>
        <w:fldChar w:fldCharType="end"/>
      </w:r>
    </w:p>
    <w:p w14:paraId="1882D135">
      <w:pPr>
        <w:pStyle w:val="60"/>
        <w:tabs>
          <w:tab w:val="right" w:leader="dot" w:pos="9629"/>
        </w:tabs>
        <w:rPr>
          <w:rFonts w:hint="default" w:ascii="Calibri" w:hAnsi="Calibri"/>
          <w:sz w:val="22"/>
        </w:rPr>
      </w:pPr>
      <w:r>
        <w:fldChar w:fldCharType="begin"/>
      </w:r>
      <w:r>
        <w:instrText xml:space="preserve"> HYPERLINK \l "_Toc256000004" </w:instrText>
      </w:r>
      <w:r>
        <w:fldChar w:fldCharType="separate"/>
      </w:r>
      <w:r>
        <w:rPr>
          <w:rStyle w:val="145"/>
          <w:rFonts w:hint="default" w:eastAsia="黑体"/>
        </w:rPr>
        <w:t xml:space="preserve">5 </w:t>
      </w:r>
      <w:r>
        <w:rPr>
          <w:rStyle w:val="145"/>
        </w:rPr>
        <w:t>建议测试保障场景</w:t>
      </w:r>
      <w:r>
        <w:tab/>
      </w:r>
      <w:r>
        <w:fldChar w:fldCharType="begin"/>
      </w:r>
      <w:r>
        <w:instrText xml:space="preserve"> PAGEREF _Toc256000004 \h </w:instrText>
      </w:r>
      <w:r>
        <w:fldChar w:fldCharType="separate"/>
      </w:r>
      <w:r>
        <w:t>4</w:t>
      </w:r>
      <w:r>
        <w:fldChar w:fldCharType="end"/>
      </w:r>
      <w:r>
        <w:fldChar w:fldCharType="end"/>
      </w:r>
    </w:p>
    <w:p w14:paraId="2726800D">
      <w:pPr>
        <w:pStyle w:val="60"/>
        <w:tabs>
          <w:tab w:val="right" w:leader="dot" w:pos="9629"/>
        </w:tabs>
        <w:rPr>
          <w:rFonts w:hint="default"/>
        </w:rPr>
        <w:sectPr>
          <w:headerReference r:id="rId10" w:type="first"/>
          <w:footerReference r:id="rId13" w:type="first"/>
          <w:headerReference r:id="rId8" w:type="default"/>
          <w:footerReference r:id="rId11" w:type="default"/>
          <w:headerReference r:id="rId9" w:type="even"/>
          <w:footerReference r:id="rId12" w:type="even"/>
          <w:pgSz w:w="11907" w:h="16840"/>
          <w:pgMar w:top="1701" w:right="1134" w:bottom="1701" w:left="1134" w:header="567" w:footer="567" w:gutter="0"/>
          <w:pgNumType w:fmt="lowerRoman" w:start="1"/>
          <w:cols w:space="425" w:num="1"/>
          <w:docGrid w:linePitch="312" w:charSpace="0"/>
        </w:sectPr>
      </w:pPr>
      <w:r>
        <w:fldChar w:fldCharType="end"/>
      </w:r>
    </w:p>
    <w:p w14:paraId="1BEB815D">
      <w:pPr>
        <w:pStyle w:val="3"/>
        <w:rPr>
          <w:rFonts w:hint="default"/>
        </w:rPr>
      </w:pPr>
      <w:bookmarkStart w:id="0" w:name="_ZH-CN_TOPIC_0000002274639596"/>
      <w:bookmarkEnd w:id="0"/>
      <w:bookmarkStart w:id="1" w:name="_ZH-CN_TOPIC_0000002274639596-chtext"/>
      <w:bookmarkStart w:id="2" w:name="_Toc256000000"/>
      <w:r>
        <w:t>需求/问题单描述</w:t>
      </w:r>
      <w:bookmarkEnd w:id="1"/>
      <w:bookmarkEnd w:id="2"/>
    </w:p>
    <w:p w14:paraId="1844F162">
      <w:r>
        <w:t>支持网卡</w:t>
      </w:r>
      <w:r>
        <w:rPr>
          <w:rFonts w:hint="eastAsia"/>
        </w:rPr>
        <w:t>E810XXVDA4G2P5</w:t>
      </w:r>
    </w:p>
    <w:p w14:paraId="2532196C">
      <w:pPr>
        <w:rPr>
          <w:rFonts w:hint="default"/>
        </w:rPr>
      </w:pPr>
    </w:p>
    <w:p w14:paraId="4F062473">
      <w:pPr>
        <w:pStyle w:val="3"/>
        <w:rPr>
          <w:rFonts w:hint="default"/>
        </w:rPr>
      </w:pPr>
      <w:bookmarkStart w:id="3" w:name="_ZH-CN_TOPIC_0000002274696472"/>
      <w:bookmarkEnd w:id="3"/>
      <w:bookmarkStart w:id="4" w:name="_Toc256000001"/>
      <w:bookmarkStart w:id="5" w:name="_ZH-CN_TOPIC_0000002274696472-chtext"/>
      <w:r>
        <w:t>用例设计</w:t>
      </w:r>
      <w:bookmarkEnd w:id="4"/>
      <w:bookmarkEnd w:id="5"/>
    </w:p>
    <w:p w14:paraId="015D07AD">
      <w:pPr>
        <w:rPr>
          <w:rFonts w:hint="default"/>
        </w:rPr>
      </w:pPr>
      <w:r>
        <w:rPr>
          <w:b/>
        </w:rPr>
        <w:t>设计场景checklist</w:t>
      </w:r>
    </w:p>
    <w:p w14:paraId="74F1C5DD">
      <w:pPr>
        <w:rPr>
          <w:rFonts w:hint="default"/>
        </w:rPr>
      </w:pPr>
      <w:r>
        <w:t>【</w:t>
      </w:r>
      <w:r>
        <w:rPr>
          <w:color w:val="0000FF"/>
        </w:rPr>
        <w:t>如果涉及就填是，不涉及的话留空。涉及的场景要针对性涉及用例进行验证</w:t>
      </w:r>
      <w:r>
        <w:t>】</w:t>
      </w:r>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2506"/>
        <w:gridCol w:w="5686"/>
        <w:gridCol w:w="1446"/>
      </w:tblGrid>
      <w:tr w14:paraId="169507D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tcBorders>
              <w:top w:val="single" w:color="000000" w:sz="6" w:space="0"/>
              <w:bottom w:val="single" w:color="000000" w:sz="6" w:space="0"/>
              <w:right w:val="single" w:color="000000" w:sz="6" w:space="0"/>
            </w:tcBorders>
          </w:tcPr>
          <w:p w14:paraId="3C5CEACA">
            <w:pPr>
              <w:pStyle w:val="224"/>
              <w:rPr>
                <w:rFonts w:hint="default"/>
              </w:rPr>
            </w:pPr>
            <w:r>
              <w:rPr>
                <w:b/>
              </w:rPr>
              <w:t>典型场景</w:t>
            </w:r>
          </w:p>
        </w:tc>
        <w:tc>
          <w:tcPr>
            <w:tcW w:w="2950" w:type="pct"/>
            <w:tcBorders>
              <w:top w:val="single" w:color="000000" w:sz="6" w:space="0"/>
              <w:bottom w:val="single" w:color="000000" w:sz="6" w:space="0"/>
              <w:right w:val="single" w:color="000000" w:sz="6" w:space="0"/>
            </w:tcBorders>
          </w:tcPr>
          <w:p w14:paraId="61B6EEDF">
            <w:pPr>
              <w:pStyle w:val="224"/>
              <w:rPr>
                <w:rFonts w:hint="default"/>
              </w:rPr>
            </w:pPr>
            <w:r>
              <w:rPr>
                <w:b/>
              </w:rPr>
              <w:t>场景描述</w:t>
            </w:r>
          </w:p>
        </w:tc>
        <w:tc>
          <w:tcPr>
            <w:tcW w:w="750" w:type="pct"/>
            <w:tcBorders>
              <w:top w:val="single" w:color="000000" w:sz="6" w:space="0"/>
              <w:bottom w:val="single" w:color="000000" w:sz="6" w:space="0"/>
            </w:tcBorders>
          </w:tcPr>
          <w:p w14:paraId="7456FA9F">
            <w:pPr>
              <w:pStyle w:val="224"/>
              <w:rPr>
                <w:rFonts w:hint="default"/>
              </w:rPr>
            </w:pPr>
            <w:r>
              <w:rPr>
                <w:b/>
              </w:rPr>
              <w:t>是否涉及</w:t>
            </w:r>
          </w:p>
        </w:tc>
      </w:tr>
      <w:tr w14:paraId="4D0C791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tcBorders>
              <w:top w:val="single" w:color="000000" w:sz="6" w:space="0"/>
              <w:bottom w:val="single" w:color="000000" w:sz="6" w:space="0"/>
              <w:right w:val="single" w:color="000000" w:sz="6" w:space="0"/>
            </w:tcBorders>
          </w:tcPr>
          <w:p w14:paraId="24C9A2DD">
            <w:pPr>
              <w:pStyle w:val="224"/>
              <w:rPr>
                <w:rFonts w:hint="default"/>
              </w:rPr>
            </w:pPr>
            <w:r>
              <w:t>系统上下电、OS复位、明确的DFX要求</w:t>
            </w:r>
          </w:p>
        </w:tc>
        <w:tc>
          <w:tcPr>
            <w:tcW w:w="2950" w:type="pct"/>
            <w:tcBorders>
              <w:top w:val="single" w:color="000000" w:sz="6" w:space="0"/>
              <w:bottom w:val="single" w:color="000000" w:sz="6" w:space="0"/>
              <w:right w:val="single" w:color="000000" w:sz="6" w:space="0"/>
            </w:tcBorders>
          </w:tcPr>
          <w:p w14:paraId="7214F4CB">
            <w:pPr>
              <w:pStyle w:val="224"/>
              <w:rPr>
                <w:rFonts w:hint="default"/>
              </w:rPr>
            </w:pPr>
            <w:r>
              <w:t>对上下电场景处理(如清理数据库、告警消除)</w:t>
            </w:r>
          </w:p>
        </w:tc>
        <w:tc>
          <w:tcPr>
            <w:tcW w:w="750" w:type="pct"/>
            <w:tcBorders>
              <w:top w:val="single" w:color="000000" w:sz="6" w:space="0"/>
              <w:bottom w:val="single" w:color="000000" w:sz="6" w:space="0"/>
            </w:tcBorders>
          </w:tcPr>
          <w:p w14:paraId="7BD143B2">
            <w:pPr>
              <w:pStyle w:val="224"/>
              <w:rPr>
                <w:rFonts w:hint="default"/>
              </w:rPr>
            </w:pPr>
          </w:p>
        </w:tc>
      </w:tr>
      <w:tr w14:paraId="21DC41C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tcBorders>
              <w:top w:val="single" w:color="000000" w:sz="6" w:space="0"/>
              <w:bottom w:val="single" w:color="000000" w:sz="6" w:space="0"/>
              <w:right w:val="single" w:color="000000" w:sz="6" w:space="0"/>
            </w:tcBorders>
          </w:tcPr>
          <w:p w14:paraId="2151C4BB">
            <w:pPr>
              <w:pStyle w:val="224"/>
              <w:rPr>
                <w:rFonts w:hint="default"/>
              </w:rPr>
            </w:pPr>
            <w:r>
              <w:t>BMC重启、进程重启、OS重启</w:t>
            </w:r>
          </w:p>
        </w:tc>
        <w:tc>
          <w:tcPr>
            <w:tcW w:w="2950" w:type="pct"/>
            <w:tcBorders>
              <w:top w:val="single" w:color="000000" w:sz="6" w:space="0"/>
              <w:bottom w:val="single" w:color="000000" w:sz="6" w:space="0"/>
              <w:right w:val="single" w:color="000000" w:sz="6" w:space="0"/>
            </w:tcBorders>
          </w:tcPr>
          <w:p w14:paraId="2D2125B0">
            <w:pPr>
              <w:pStyle w:val="224"/>
              <w:rPr>
                <w:rFonts w:hint="default"/>
              </w:rPr>
            </w:pPr>
            <w:r>
              <w:t>是否考虑重启场景的数据处理</w:t>
            </w:r>
          </w:p>
        </w:tc>
        <w:tc>
          <w:tcPr>
            <w:tcW w:w="750" w:type="pct"/>
            <w:tcBorders>
              <w:top w:val="single" w:color="000000" w:sz="6" w:space="0"/>
              <w:bottom w:val="single" w:color="000000" w:sz="6" w:space="0"/>
            </w:tcBorders>
          </w:tcPr>
          <w:p w14:paraId="4EEFF109">
            <w:pPr>
              <w:pStyle w:val="224"/>
              <w:rPr>
                <w:rFonts w:hint="default"/>
              </w:rPr>
            </w:pPr>
          </w:p>
        </w:tc>
      </w:tr>
      <w:tr w14:paraId="261C0F3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vMerge w:val="restart"/>
            <w:tcBorders>
              <w:top w:val="single" w:color="000000" w:sz="6" w:space="0"/>
              <w:bottom w:val="single" w:color="000000" w:sz="6" w:space="0"/>
              <w:right w:val="single" w:color="000000" w:sz="6" w:space="0"/>
            </w:tcBorders>
          </w:tcPr>
          <w:p w14:paraId="437EF55F">
            <w:pPr>
              <w:pStyle w:val="224"/>
              <w:rPr>
                <w:rFonts w:hint="default"/>
              </w:rPr>
            </w:pPr>
            <w:r>
              <w:t>数据库操作</w:t>
            </w:r>
          </w:p>
        </w:tc>
        <w:tc>
          <w:tcPr>
            <w:tcW w:w="2950" w:type="pct"/>
            <w:tcBorders>
              <w:top w:val="single" w:color="000000" w:sz="6" w:space="0"/>
              <w:bottom w:val="single" w:color="000000" w:sz="6" w:space="0"/>
              <w:right w:val="single" w:color="000000" w:sz="6" w:space="0"/>
            </w:tcBorders>
          </w:tcPr>
          <w:p w14:paraId="412AD087">
            <w:pPr>
              <w:pStyle w:val="224"/>
              <w:rPr>
                <w:rFonts w:hint="default"/>
              </w:rPr>
            </w:pPr>
            <w:r>
              <w:t>数据库大小限制边界验证</w:t>
            </w:r>
          </w:p>
        </w:tc>
        <w:tc>
          <w:tcPr>
            <w:tcW w:w="750" w:type="pct"/>
            <w:tcBorders>
              <w:top w:val="single" w:color="000000" w:sz="6" w:space="0"/>
              <w:bottom w:val="single" w:color="000000" w:sz="6" w:space="0"/>
            </w:tcBorders>
          </w:tcPr>
          <w:p w14:paraId="24AF7ADB">
            <w:pPr>
              <w:pStyle w:val="224"/>
              <w:rPr>
                <w:rFonts w:hint="default"/>
              </w:rPr>
            </w:pPr>
          </w:p>
        </w:tc>
      </w:tr>
      <w:tr w14:paraId="3FE2538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37262E09">
            <w:pPr>
              <w:pStyle w:val="224"/>
              <w:rPr>
                <w:rFonts w:hint="default"/>
              </w:rPr>
            </w:pPr>
          </w:p>
        </w:tc>
        <w:tc>
          <w:tcPr>
            <w:tcW w:w="2950" w:type="pct"/>
            <w:tcBorders>
              <w:top w:val="single" w:color="000000" w:sz="6" w:space="0"/>
              <w:bottom w:val="single" w:color="000000" w:sz="6" w:space="0"/>
              <w:right w:val="single" w:color="000000" w:sz="6" w:space="0"/>
            </w:tcBorders>
          </w:tcPr>
          <w:p w14:paraId="4B7C11C4">
            <w:pPr>
              <w:pStyle w:val="224"/>
              <w:rPr>
                <w:rFonts w:hint="default"/>
              </w:rPr>
            </w:pPr>
            <w:r>
              <w:t>写\查数据库频次分析</w:t>
            </w:r>
          </w:p>
        </w:tc>
        <w:tc>
          <w:tcPr>
            <w:tcW w:w="750" w:type="pct"/>
            <w:tcBorders>
              <w:top w:val="single" w:color="000000" w:sz="6" w:space="0"/>
              <w:bottom w:val="single" w:color="000000" w:sz="6" w:space="0"/>
              <w:right w:val="single" w:color="000000" w:sz="6" w:space="0"/>
            </w:tcBorders>
          </w:tcPr>
          <w:p w14:paraId="4C515D40">
            <w:pPr>
              <w:pStyle w:val="224"/>
              <w:rPr>
                <w:rFonts w:hint="default"/>
              </w:rPr>
            </w:pPr>
          </w:p>
        </w:tc>
      </w:tr>
      <w:tr w14:paraId="69472CE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2E58C7D5">
            <w:pPr>
              <w:pStyle w:val="224"/>
              <w:rPr>
                <w:rFonts w:hint="default"/>
              </w:rPr>
            </w:pPr>
          </w:p>
        </w:tc>
        <w:tc>
          <w:tcPr>
            <w:tcW w:w="2950" w:type="pct"/>
            <w:tcBorders>
              <w:top w:val="single" w:color="000000" w:sz="6" w:space="0"/>
              <w:bottom w:val="single" w:color="000000" w:sz="6" w:space="0"/>
              <w:right w:val="single" w:color="000000" w:sz="6" w:space="0"/>
            </w:tcBorders>
          </w:tcPr>
          <w:p w14:paraId="365FA96B">
            <w:pPr>
              <w:pStyle w:val="224"/>
              <w:rPr>
                <w:rFonts w:hint="default"/>
              </w:rPr>
            </w:pPr>
            <w:r>
              <w:t>新增数据库表是否配置主键</w:t>
            </w:r>
          </w:p>
        </w:tc>
        <w:tc>
          <w:tcPr>
            <w:tcW w:w="750" w:type="pct"/>
            <w:tcBorders>
              <w:top w:val="single" w:color="000000" w:sz="6" w:space="0"/>
              <w:bottom w:val="single" w:color="000000" w:sz="6" w:space="0"/>
              <w:right w:val="single" w:color="000000" w:sz="6" w:space="0"/>
            </w:tcBorders>
          </w:tcPr>
          <w:p w14:paraId="1CCB3F80">
            <w:pPr>
              <w:pStyle w:val="224"/>
              <w:rPr>
                <w:rFonts w:hint="default"/>
              </w:rPr>
            </w:pPr>
          </w:p>
        </w:tc>
      </w:tr>
      <w:tr w14:paraId="07FE944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40A4FEE4">
            <w:pPr>
              <w:pStyle w:val="224"/>
              <w:rPr>
                <w:rFonts w:hint="default"/>
              </w:rPr>
            </w:pPr>
          </w:p>
        </w:tc>
        <w:tc>
          <w:tcPr>
            <w:tcW w:w="2950" w:type="pct"/>
            <w:tcBorders>
              <w:top w:val="single" w:color="000000" w:sz="6" w:space="0"/>
              <w:bottom w:val="single" w:color="000000" w:sz="6" w:space="0"/>
              <w:right w:val="single" w:color="000000" w:sz="6" w:space="0"/>
            </w:tcBorders>
          </w:tcPr>
          <w:p w14:paraId="4C140976">
            <w:pPr>
              <w:pStyle w:val="224"/>
              <w:rPr>
                <w:rFonts w:hint="default"/>
              </w:rPr>
            </w:pPr>
            <w:r>
              <w:t>数据库兼容性验证：不能影响历史数据库功能</w:t>
            </w:r>
          </w:p>
        </w:tc>
        <w:tc>
          <w:tcPr>
            <w:tcW w:w="750" w:type="pct"/>
            <w:tcBorders>
              <w:top w:val="single" w:color="000000" w:sz="6" w:space="0"/>
              <w:bottom w:val="single" w:color="000000" w:sz="6" w:space="0"/>
              <w:right w:val="single" w:color="000000" w:sz="6" w:space="0"/>
            </w:tcBorders>
          </w:tcPr>
          <w:p w14:paraId="55E02682">
            <w:pPr>
              <w:pStyle w:val="224"/>
              <w:rPr>
                <w:rFonts w:hint="default"/>
              </w:rPr>
            </w:pPr>
          </w:p>
        </w:tc>
      </w:tr>
      <w:tr w14:paraId="392BB8B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vMerge w:val="restart"/>
            <w:tcBorders>
              <w:top w:val="single" w:color="000000" w:sz="6" w:space="0"/>
              <w:bottom w:val="single" w:color="000000" w:sz="6" w:space="0"/>
              <w:right w:val="single" w:color="000000" w:sz="6" w:space="0"/>
            </w:tcBorders>
          </w:tcPr>
          <w:p w14:paraId="2CD6011B">
            <w:pPr>
              <w:pStyle w:val="224"/>
              <w:rPr>
                <w:rFonts w:hint="default"/>
              </w:rPr>
            </w:pPr>
            <w:r>
              <w:t>Ipmi接口</w:t>
            </w:r>
          </w:p>
        </w:tc>
        <w:tc>
          <w:tcPr>
            <w:tcW w:w="2950" w:type="pct"/>
            <w:tcBorders>
              <w:top w:val="single" w:color="000000" w:sz="6" w:space="0"/>
              <w:bottom w:val="single" w:color="000000" w:sz="6" w:space="0"/>
              <w:right w:val="single" w:color="000000" w:sz="6" w:space="0"/>
            </w:tcBorders>
          </w:tcPr>
          <w:p w14:paraId="59B309F1">
            <w:pPr>
              <w:pStyle w:val="224"/>
              <w:rPr>
                <w:rFonts w:hint="default"/>
              </w:rPr>
            </w:pPr>
            <w:r>
              <w:t>接口各个字段是否充分校验</w:t>
            </w:r>
          </w:p>
        </w:tc>
        <w:tc>
          <w:tcPr>
            <w:tcW w:w="750" w:type="pct"/>
            <w:tcBorders>
              <w:top w:val="single" w:color="000000" w:sz="6" w:space="0"/>
              <w:bottom w:val="single" w:color="000000" w:sz="6" w:space="0"/>
            </w:tcBorders>
          </w:tcPr>
          <w:p w14:paraId="7CC3BD4D">
            <w:pPr>
              <w:pStyle w:val="224"/>
              <w:rPr>
                <w:rFonts w:hint="default"/>
              </w:rPr>
            </w:pPr>
          </w:p>
        </w:tc>
      </w:tr>
      <w:tr w14:paraId="5445BA6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04EFD914">
            <w:pPr>
              <w:pStyle w:val="224"/>
              <w:rPr>
                <w:rFonts w:hint="default"/>
              </w:rPr>
            </w:pPr>
          </w:p>
        </w:tc>
        <w:tc>
          <w:tcPr>
            <w:tcW w:w="2950" w:type="pct"/>
            <w:tcBorders>
              <w:top w:val="single" w:color="000000" w:sz="6" w:space="0"/>
              <w:bottom w:val="single" w:color="000000" w:sz="6" w:space="0"/>
              <w:right w:val="single" w:color="000000" w:sz="6" w:space="0"/>
            </w:tcBorders>
          </w:tcPr>
          <w:p w14:paraId="19FF7B13">
            <w:pPr>
              <w:pStyle w:val="224"/>
              <w:rPr>
                <w:rFonts w:hint="default"/>
              </w:rPr>
            </w:pPr>
            <w:r>
              <w:t>响应超时处理</w:t>
            </w:r>
          </w:p>
        </w:tc>
        <w:tc>
          <w:tcPr>
            <w:tcW w:w="750" w:type="pct"/>
            <w:tcBorders>
              <w:top w:val="single" w:color="000000" w:sz="6" w:space="0"/>
              <w:bottom w:val="single" w:color="000000" w:sz="6" w:space="0"/>
              <w:right w:val="single" w:color="000000" w:sz="6" w:space="0"/>
            </w:tcBorders>
          </w:tcPr>
          <w:p w14:paraId="39032867">
            <w:pPr>
              <w:pStyle w:val="224"/>
              <w:rPr>
                <w:rFonts w:hint="default"/>
              </w:rPr>
            </w:pPr>
          </w:p>
        </w:tc>
      </w:tr>
      <w:tr w14:paraId="5893E90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63966EC4">
            <w:pPr>
              <w:pStyle w:val="224"/>
              <w:rPr>
                <w:rFonts w:hint="default"/>
              </w:rPr>
            </w:pPr>
          </w:p>
        </w:tc>
        <w:tc>
          <w:tcPr>
            <w:tcW w:w="2950" w:type="pct"/>
            <w:tcBorders>
              <w:top w:val="single" w:color="000000" w:sz="6" w:space="0"/>
              <w:bottom w:val="single" w:color="000000" w:sz="6" w:space="0"/>
              <w:right w:val="single" w:color="000000" w:sz="6" w:space="0"/>
            </w:tcBorders>
          </w:tcPr>
          <w:p w14:paraId="03D24979">
            <w:pPr>
              <w:pStyle w:val="224"/>
              <w:rPr>
                <w:rFonts w:hint="default"/>
              </w:rPr>
            </w:pPr>
            <w:r>
              <w:t>可拓展字段是否考虑兼容性判断(如版本version变更)</w:t>
            </w:r>
          </w:p>
        </w:tc>
        <w:tc>
          <w:tcPr>
            <w:tcW w:w="750" w:type="pct"/>
            <w:tcBorders>
              <w:top w:val="single" w:color="000000" w:sz="6" w:space="0"/>
              <w:bottom w:val="single" w:color="000000" w:sz="6" w:space="0"/>
              <w:right w:val="single" w:color="000000" w:sz="6" w:space="0"/>
            </w:tcBorders>
          </w:tcPr>
          <w:p w14:paraId="742E5A38">
            <w:pPr>
              <w:pStyle w:val="224"/>
              <w:rPr>
                <w:rFonts w:hint="default"/>
              </w:rPr>
            </w:pPr>
          </w:p>
        </w:tc>
      </w:tr>
      <w:tr w14:paraId="75D6D74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0F7AC54B">
            <w:pPr>
              <w:pStyle w:val="224"/>
              <w:rPr>
                <w:rFonts w:hint="default"/>
              </w:rPr>
            </w:pPr>
          </w:p>
        </w:tc>
        <w:tc>
          <w:tcPr>
            <w:tcW w:w="2950" w:type="pct"/>
            <w:tcBorders>
              <w:top w:val="single" w:color="000000" w:sz="6" w:space="0"/>
              <w:bottom w:val="single" w:color="000000" w:sz="6" w:space="0"/>
              <w:right w:val="single" w:color="000000" w:sz="6" w:space="0"/>
            </w:tcBorders>
          </w:tcPr>
          <w:p w14:paraId="095D2D9A">
            <w:pPr>
              <w:pStyle w:val="224"/>
              <w:rPr>
                <w:rFonts w:hint="default"/>
              </w:rPr>
            </w:pPr>
            <w:r>
              <w:t>频繁触发接口性能分析(如接口响应、内存占用)</w:t>
            </w:r>
          </w:p>
        </w:tc>
        <w:tc>
          <w:tcPr>
            <w:tcW w:w="750" w:type="pct"/>
            <w:tcBorders>
              <w:top w:val="single" w:color="000000" w:sz="6" w:space="0"/>
              <w:bottom w:val="single" w:color="000000" w:sz="6" w:space="0"/>
              <w:right w:val="single" w:color="000000" w:sz="6" w:space="0"/>
            </w:tcBorders>
          </w:tcPr>
          <w:p w14:paraId="06534D48">
            <w:pPr>
              <w:pStyle w:val="224"/>
              <w:rPr>
                <w:rFonts w:hint="default"/>
              </w:rPr>
            </w:pPr>
          </w:p>
        </w:tc>
      </w:tr>
      <w:tr w14:paraId="3359853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5AD17574">
            <w:pPr>
              <w:pStyle w:val="224"/>
              <w:rPr>
                <w:rFonts w:hint="default"/>
              </w:rPr>
            </w:pPr>
          </w:p>
        </w:tc>
        <w:tc>
          <w:tcPr>
            <w:tcW w:w="2950" w:type="pct"/>
            <w:tcBorders>
              <w:top w:val="single" w:color="000000" w:sz="6" w:space="0"/>
              <w:bottom w:val="single" w:color="000000" w:sz="6" w:space="0"/>
              <w:right w:val="single" w:color="000000" w:sz="6" w:space="0"/>
            </w:tcBorders>
          </w:tcPr>
          <w:p w14:paraId="4973FD4E">
            <w:pPr>
              <w:pStyle w:val="224"/>
              <w:rPr>
                <w:rFonts w:hint="default"/>
              </w:rPr>
            </w:pPr>
            <w:r>
              <w:t>Ipmi接口文档是否刷新</w:t>
            </w:r>
          </w:p>
        </w:tc>
        <w:tc>
          <w:tcPr>
            <w:tcW w:w="750" w:type="pct"/>
            <w:tcBorders>
              <w:top w:val="single" w:color="000000" w:sz="6" w:space="0"/>
              <w:bottom w:val="single" w:color="000000" w:sz="6" w:space="0"/>
              <w:right w:val="single" w:color="000000" w:sz="6" w:space="0"/>
            </w:tcBorders>
          </w:tcPr>
          <w:p w14:paraId="7F627EEB">
            <w:pPr>
              <w:pStyle w:val="224"/>
              <w:rPr>
                <w:rFonts w:hint="default"/>
              </w:rPr>
            </w:pPr>
          </w:p>
        </w:tc>
      </w:tr>
      <w:tr w14:paraId="1736DB1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vMerge w:val="restart"/>
            <w:tcBorders>
              <w:top w:val="single" w:color="000000" w:sz="6" w:space="0"/>
              <w:bottom w:val="single" w:color="000000" w:sz="6" w:space="0"/>
              <w:right w:val="single" w:color="000000" w:sz="6" w:space="0"/>
            </w:tcBorders>
          </w:tcPr>
          <w:p w14:paraId="3D78B7AA">
            <w:pPr>
              <w:pStyle w:val="224"/>
              <w:rPr>
                <w:rFonts w:hint="default"/>
              </w:rPr>
            </w:pPr>
            <w:r>
              <w:t>Redfish接口</w:t>
            </w:r>
          </w:p>
        </w:tc>
        <w:tc>
          <w:tcPr>
            <w:tcW w:w="2950" w:type="pct"/>
            <w:tcBorders>
              <w:top w:val="single" w:color="000000" w:sz="6" w:space="0"/>
              <w:bottom w:val="single" w:color="000000" w:sz="6" w:space="0"/>
              <w:right w:val="single" w:color="000000" w:sz="6" w:space="0"/>
            </w:tcBorders>
          </w:tcPr>
          <w:p w14:paraId="7D7F9D42">
            <w:pPr>
              <w:pStyle w:val="224"/>
              <w:rPr>
                <w:rFonts w:hint="default"/>
              </w:rPr>
            </w:pPr>
            <w:r>
              <w:t>用户频繁触发redfish接口性能分析（如接口响应、内存占用）</w:t>
            </w:r>
          </w:p>
        </w:tc>
        <w:tc>
          <w:tcPr>
            <w:tcW w:w="750" w:type="pct"/>
            <w:tcBorders>
              <w:top w:val="single" w:color="000000" w:sz="6" w:space="0"/>
              <w:bottom w:val="single" w:color="000000" w:sz="6" w:space="0"/>
            </w:tcBorders>
          </w:tcPr>
          <w:p w14:paraId="390688DA">
            <w:pPr>
              <w:pStyle w:val="224"/>
              <w:rPr>
                <w:rFonts w:hint="default"/>
              </w:rPr>
            </w:pPr>
          </w:p>
        </w:tc>
      </w:tr>
      <w:tr w14:paraId="4382959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0D85D841">
            <w:pPr>
              <w:pStyle w:val="224"/>
              <w:rPr>
                <w:rFonts w:hint="default"/>
              </w:rPr>
            </w:pPr>
          </w:p>
        </w:tc>
        <w:tc>
          <w:tcPr>
            <w:tcW w:w="2950" w:type="pct"/>
            <w:tcBorders>
              <w:top w:val="single" w:color="000000" w:sz="6" w:space="0"/>
              <w:bottom w:val="single" w:color="000000" w:sz="6" w:space="0"/>
              <w:right w:val="single" w:color="000000" w:sz="6" w:space="0"/>
            </w:tcBorders>
          </w:tcPr>
          <w:p w14:paraId="77A2C570">
            <w:pPr>
              <w:pStyle w:val="224"/>
              <w:rPr>
                <w:rFonts w:hint="default"/>
              </w:rPr>
            </w:pPr>
            <w:r>
              <w:t>事件订阅场景下，是否会有日志刷屏</w:t>
            </w:r>
          </w:p>
        </w:tc>
        <w:tc>
          <w:tcPr>
            <w:tcW w:w="750" w:type="pct"/>
            <w:tcBorders>
              <w:top w:val="single" w:color="000000" w:sz="6" w:space="0"/>
              <w:bottom w:val="single" w:color="000000" w:sz="6" w:space="0"/>
              <w:right w:val="single" w:color="000000" w:sz="6" w:space="0"/>
            </w:tcBorders>
          </w:tcPr>
          <w:p w14:paraId="76A4C4A2">
            <w:pPr>
              <w:pStyle w:val="224"/>
              <w:rPr>
                <w:rFonts w:hint="default"/>
              </w:rPr>
            </w:pPr>
          </w:p>
        </w:tc>
      </w:tr>
      <w:tr w14:paraId="301303D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5FD8C33B">
            <w:pPr>
              <w:pStyle w:val="224"/>
              <w:rPr>
                <w:rFonts w:hint="default"/>
              </w:rPr>
            </w:pPr>
          </w:p>
        </w:tc>
        <w:tc>
          <w:tcPr>
            <w:tcW w:w="2950" w:type="pct"/>
            <w:tcBorders>
              <w:top w:val="single" w:color="000000" w:sz="6" w:space="0"/>
              <w:bottom w:val="single" w:color="000000" w:sz="6" w:space="0"/>
              <w:right w:val="single" w:color="000000" w:sz="6" w:space="0"/>
            </w:tcBorders>
          </w:tcPr>
          <w:p w14:paraId="7DFBFE04">
            <w:pPr>
              <w:pStyle w:val="224"/>
              <w:rPr>
                <w:rFonts w:hint="default"/>
              </w:rPr>
            </w:pPr>
            <w:r>
              <w:t>接口入参的校验（边界值，空值等）</w:t>
            </w:r>
          </w:p>
        </w:tc>
        <w:tc>
          <w:tcPr>
            <w:tcW w:w="750" w:type="pct"/>
            <w:tcBorders>
              <w:top w:val="single" w:color="000000" w:sz="6" w:space="0"/>
              <w:bottom w:val="single" w:color="000000" w:sz="6" w:space="0"/>
              <w:right w:val="single" w:color="000000" w:sz="6" w:space="0"/>
            </w:tcBorders>
          </w:tcPr>
          <w:p w14:paraId="4C3FE00A">
            <w:pPr>
              <w:pStyle w:val="224"/>
              <w:rPr>
                <w:rFonts w:hint="default"/>
              </w:rPr>
            </w:pPr>
          </w:p>
        </w:tc>
      </w:tr>
      <w:tr w14:paraId="25476AB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4486F2B8">
            <w:pPr>
              <w:pStyle w:val="224"/>
              <w:rPr>
                <w:rFonts w:hint="default"/>
              </w:rPr>
            </w:pPr>
          </w:p>
        </w:tc>
        <w:tc>
          <w:tcPr>
            <w:tcW w:w="2950" w:type="pct"/>
            <w:tcBorders>
              <w:top w:val="single" w:color="000000" w:sz="6" w:space="0"/>
              <w:bottom w:val="single" w:color="000000" w:sz="6" w:space="0"/>
              <w:right w:val="single" w:color="000000" w:sz="6" w:space="0"/>
            </w:tcBorders>
          </w:tcPr>
          <w:p w14:paraId="44A540D6">
            <w:pPr>
              <w:pStyle w:val="224"/>
              <w:rPr>
                <w:rFonts w:hint="default"/>
              </w:rPr>
            </w:pPr>
            <w:r>
              <w:t>接口默认/异常呈现（错误码、操作日志）</w:t>
            </w:r>
          </w:p>
        </w:tc>
        <w:tc>
          <w:tcPr>
            <w:tcW w:w="750" w:type="pct"/>
            <w:tcBorders>
              <w:top w:val="single" w:color="000000" w:sz="6" w:space="0"/>
              <w:bottom w:val="single" w:color="000000" w:sz="6" w:space="0"/>
              <w:right w:val="single" w:color="000000" w:sz="6" w:space="0"/>
            </w:tcBorders>
          </w:tcPr>
          <w:p w14:paraId="065D5DFE">
            <w:pPr>
              <w:pStyle w:val="224"/>
              <w:rPr>
                <w:rFonts w:hint="default"/>
              </w:rPr>
            </w:pPr>
          </w:p>
        </w:tc>
      </w:tr>
      <w:tr w14:paraId="6AF39C7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119A9837">
            <w:pPr>
              <w:pStyle w:val="224"/>
              <w:rPr>
                <w:rFonts w:hint="default"/>
              </w:rPr>
            </w:pPr>
          </w:p>
        </w:tc>
        <w:tc>
          <w:tcPr>
            <w:tcW w:w="2950" w:type="pct"/>
            <w:tcBorders>
              <w:top w:val="single" w:color="000000" w:sz="6" w:space="0"/>
              <w:bottom w:val="single" w:color="000000" w:sz="6" w:space="0"/>
              <w:right w:val="single" w:color="000000" w:sz="6" w:space="0"/>
            </w:tcBorders>
          </w:tcPr>
          <w:p w14:paraId="1E3B24B5">
            <w:pPr>
              <w:pStyle w:val="224"/>
              <w:rPr>
                <w:rFonts w:hint="default"/>
              </w:rPr>
            </w:pPr>
            <w:r>
              <w:t>Refish接口文档刷新</w:t>
            </w:r>
          </w:p>
        </w:tc>
        <w:tc>
          <w:tcPr>
            <w:tcW w:w="750" w:type="pct"/>
            <w:tcBorders>
              <w:top w:val="single" w:color="000000" w:sz="6" w:space="0"/>
              <w:bottom w:val="single" w:color="000000" w:sz="6" w:space="0"/>
              <w:right w:val="single" w:color="000000" w:sz="6" w:space="0"/>
            </w:tcBorders>
          </w:tcPr>
          <w:p w14:paraId="637EB19D">
            <w:pPr>
              <w:pStyle w:val="224"/>
              <w:rPr>
                <w:rFonts w:hint="default"/>
              </w:rPr>
            </w:pPr>
          </w:p>
        </w:tc>
      </w:tr>
      <w:tr w14:paraId="7FDA289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vMerge w:val="restart"/>
            <w:tcBorders>
              <w:top w:val="single" w:color="000000" w:sz="6" w:space="0"/>
              <w:bottom w:val="single" w:color="000000" w:sz="6" w:space="0"/>
              <w:right w:val="single" w:color="000000" w:sz="6" w:space="0"/>
            </w:tcBorders>
          </w:tcPr>
          <w:p w14:paraId="77D5D0B2">
            <w:pPr>
              <w:pStyle w:val="224"/>
              <w:rPr>
                <w:rFonts w:hint="default"/>
              </w:rPr>
            </w:pPr>
            <w:r>
              <w:t>告警</w:t>
            </w:r>
          </w:p>
        </w:tc>
        <w:tc>
          <w:tcPr>
            <w:tcW w:w="2950" w:type="pct"/>
            <w:tcBorders>
              <w:top w:val="single" w:color="000000" w:sz="6" w:space="0"/>
              <w:bottom w:val="single" w:color="000000" w:sz="6" w:space="0"/>
              <w:right w:val="single" w:color="000000" w:sz="6" w:space="0"/>
            </w:tcBorders>
          </w:tcPr>
          <w:p w14:paraId="5DBBAF3C">
            <w:pPr>
              <w:pStyle w:val="224"/>
              <w:rPr>
                <w:rFonts w:hint="default"/>
              </w:rPr>
            </w:pPr>
            <w:r>
              <w:t>告警描述与OMRP是否一致</w:t>
            </w:r>
          </w:p>
        </w:tc>
        <w:tc>
          <w:tcPr>
            <w:tcW w:w="750" w:type="pct"/>
            <w:tcBorders>
              <w:top w:val="single" w:color="000000" w:sz="6" w:space="0"/>
              <w:bottom w:val="single" w:color="000000" w:sz="6" w:space="0"/>
            </w:tcBorders>
          </w:tcPr>
          <w:p w14:paraId="00E5DD7C">
            <w:pPr>
              <w:pStyle w:val="224"/>
              <w:rPr>
                <w:rFonts w:hint="default"/>
              </w:rPr>
            </w:pPr>
          </w:p>
        </w:tc>
      </w:tr>
      <w:tr w14:paraId="227BE13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397548A5">
            <w:pPr>
              <w:pStyle w:val="224"/>
              <w:rPr>
                <w:rFonts w:hint="default"/>
              </w:rPr>
            </w:pPr>
          </w:p>
        </w:tc>
        <w:tc>
          <w:tcPr>
            <w:tcW w:w="2950" w:type="pct"/>
            <w:tcBorders>
              <w:top w:val="single" w:color="000000" w:sz="6" w:space="0"/>
              <w:bottom w:val="single" w:color="000000" w:sz="6" w:space="0"/>
              <w:right w:val="single" w:color="000000" w:sz="6" w:space="0"/>
            </w:tcBorders>
          </w:tcPr>
          <w:p w14:paraId="0C6210D3">
            <w:pPr>
              <w:pStyle w:val="224"/>
              <w:rPr>
                <w:rFonts w:hint="default"/>
              </w:rPr>
            </w:pPr>
            <w:r>
              <w:t>告警消除场景</w:t>
            </w:r>
          </w:p>
        </w:tc>
        <w:tc>
          <w:tcPr>
            <w:tcW w:w="750" w:type="pct"/>
            <w:tcBorders>
              <w:top w:val="single" w:color="000000" w:sz="6" w:space="0"/>
              <w:bottom w:val="single" w:color="000000" w:sz="6" w:space="0"/>
              <w:right w:val="single" w:color="000000" w:sz="6" w:space="0"/>
            </w:tcBorders>
          </w:tcPr>
          <w:p w14:paraId="257F229B">
            <w:pPr>
              <w:pStyle w:val="224"/>
              <w:rPr>
                <w:rFonts w:hint="default"/>
              </w:rPr>
            </w:pPr>
          </w:p>
        </w:tc>
      </w:tr>
      <w:tr w14:paraId="0C9694D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vMerge w:val="restart"/>
            <w:tcBorders>
              <w:top w:val="single" w:color="000000" w:sz="6" w:space="0"/>
              <w:bottom w:val="single" w:color="000000" w:sz="6" w:space="0"/>
              <w:right w:val="single" w:color="000000" w:sz="6" w:space="0"/>
            </w:tcBorders>
          </w:tcPr>
          <w:p w14:paraId="1E308454">
            <w:pPr>
              <w:pStyle w:val="224"/>
              <w:rPr>
                <w:rFonts w:hint="default"/>
              </w:rPr>
            </w:pPr>
            <w:r>
              <w:t>热插拔</w:t>
            </w:r>
          </w:p>
        </w:tc>
        <w:tc>
          <w:tcPr>
            <w:tcW w:w="2950" w:type="pct"/>
            <w:tcBorders>
              <w:top w:val="single" w:color="000000" w:sz="6" w:space="0"/>
              <w:bottom w:val="single" w:color="000000" w:sz="6" w:space="0"/>
              <w:right w:val="single" w:color="000000" w:sz="6" w:space="0"/>
            </w:tcBorders>
          </w:tcPr>
          <w:p w14:paraId="6148CBEB">
            <w:pPr>
              <w:pStyle w:val="224"/>
              <w:rPr>
                <w:rFonts w:hint="default"/>
              </w:rPr>
            </w:pPr>
            <w:r>
              <w:t>对象是否涉及热插拔</w:t>
            </w:r>
          </w:p>
        </w:tc>
        <w:tc>
          <w:tcPr>
            <w:tcW w:w="750" w:type="pct"/>
            <w:tcBorders>
              <w:top w:val="single" w:color="000000" w:sz="6" w:space="0"/>
              <w:bottom w:val="single" w:color="000000" w:sz="6" w:space="0"/>
            </w:tcBorders>
          </w:tcPr>
          <w:p w14:paraId="4B2D5AF8">
            <w:pPr>
              <w:pStyle w:val="224"/>
              <w:rPr>
                <w:rFonts w:hint="default"/>
              </w:rPr>
            </w:pPr>
          </w:p>
        </w:tc>
      </w:tr>
      <w:tr w14:paraId="06658DE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230CE882">
            <w:pPr>
              <w:pStyle w:val="224"/>
              <w:rPr>
                <w:rFonts w:hint="default"/>
              </w:rPr>
            </w:pPr>
          </w:p>
        </w:tc>
        <w:tc>
          <w:tcPr>
            <w:tcW w:w="2950" w:type="pct"/>
            <w:tcBorders>
              <w:top w:val="single" w:color="000000" w:sz="6" w:space="0"/>
              <w:bottom w:val="single" w:color="000000" w:sz="6" w:space="0"/>
              <w:right w:val="single" w:color="000000" w:sz="6" w:space="0"/>
            </w:tcBorders>
          </w:tcPr>
          <w:p w14:paraId="18B63A21">
            <w:pPr>
              <w:pStyle w:val="224"/>
              <w:rPr>
                <w:rFonts w:hint="default"/>
              </w:rPr>
            </w:pPr>
            <w:r>
              <w:t>对象插拔场景的数据更新是否符合预期</w:t>
            </w:r>
          </w:p>
        </w:tc>
        <w:tc>
          <w:tcPr>
            <w:tcW w:w="750" w:type="pct"/>
            <w:tcBorders>
              <w:top w:val="single" w:color="000000" w:sz="6" w:space="0"/>
              <w:bottom w:val="single" w:color="000000" w:sz="6" w:space="0"/>
              <w:right w:val="single" w:color="000000" w:sz="6" w:space="0"/>
            </w:tcBorders>
          </w:tcPr>
          <w:p w14:paraId="02F96415">
            <w:pPr>
              <w:pStyle w:val="224"/>
              <w:rPr>
                <w:rFonts w:hint="default"/>
              </w:rPr>
            </w:pPr>
          </w:p>
        </w:tc>
      </w:tr>
      <w:tr w14:paraId="633C184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vMerge w:val="restart"/>
            <w:tcBorders>
              <w:top w:val="single" w:color="000000" w:sz="6" w:space="0"/>
              <w:bottom w:val="single" w:color="000000" w:sz="6" w:space="0"/>
              <w:right w:val="single" w:color="000000" w:sz="6" w:space="0"/>
            </w:tcBorders>
          </w:tcPr>
          <w:p w14:paraId="2559A7F5">
            <w:pPr>
              <w:pStyle w:val="224"/>
              <w:rPr>
                <w:rFonts w:hint="default"/>
              </w:rPr>
            </w:pPr>
            <w:r>
              <w:t>定制化</w:t>
            </w:r>
          </w:p>
        </w:tc>
        <w:tc>
          <w:tcPr>
            <w:tcW w:w="2950" w:type="pct"/>
            <w:tcBorders>
              <w:top w:val="single" w:color="000000" w:sz="6" w:space="0"/>
              <w:bottom w:val="single" w:color="000000" w:sz="6" w:space="0"/>
              <w:right w:val="single" w:color="000000" w:sz="6" w:space="0"/>
            </w:tcBorders>
          </w:tcPr>
          <w:p w14:paraId="3B30C91D">
            <w:pPr>
              <w:pStyle w:val="224"/>
              <w:rPr>
                <w:rFonts w:hint="default"/>
              </w:rPr>
            </w:pPr>
            <w:r>
              <w:t>完整定制化流程校验（改动定制化中的部分内容，需要覆盖验证完整定制化流程）</w:t>
            </w:r>
          </w:p>
        </w:tc>
        <w:tc>
          <w:tcPr>
            <w:tcW w:w="750" w:type="pct"/>
            <w:tcBorders>
              <w:top w:val="single" w:color="000000" w:sz="6" w:space="0"/>
              <w:bottom w:val="single" w:color="000000" w:sz="6" w:space="0"/>
            </w:tcBorders>
          </w:tcPr>
          <w:p w14:paraId="01C93BD8">
            <w:pPr>
              <w:pStyle w:val="224"/>
              <w:rPr>
                <w:rFonts w:hint="default"/>
              </w:rPr>
            </w:pPr>
          </w:p>
        </w:tc>
      </w:tr>
      <w:tr w14:paraId="604F185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12077CAB">
            <w:pPr>
              <w:pStyle w:val="224"/>
              <w:rPr>
                <w:rFonts w:hint="default"/>
              </w:rPr>
            </w:pPr>
          </w:p>
        </w:tc>
        <w:tc>
          <w:tcPr>
            <w:tcW w:w="2950" w:type="pct"/>
            <w:tcBorders>
              <w:top w:val="single" w:color="000000" w:sz="6" w:space="0"/>
              <w:bottom w:val="single" w:color="000000" w:sz="6" w:space="0"/>
              <w:right w:val="single" w:color="000000" w:sz="6" w:space="0"/>
            </w:tcBorders>
          </w:tcPr>
          <w:p w14:paraId="4D898D59">
            <w:pPr>
              <w:pStyle w:val="224"/>
              <w:rPr>
                <w:rFonts w:hint="default"/>
              </w:rPr>
            </w:pPr>
            <w:r>
              <w:t>空定制化流程校验</w:t>
            </w:r>
          </w:p>
        </w:tc>
        <w:tc>
          <w:tcPr>
            <w:tcW w:w="750" w:type="pct"/>
            <w:tcBorders>
              <w:top w:val="single" w:color="000000" w:sz="6" w:space="0"/>
              <w:bottom w:val="single" w:color="000000" w:sz="6" w:space="0"/>
              <w:right w:val="single" w:color="000000" w:sz="6" w:space="0"/>
            </w:tcBorders>
          </w:tcPr>
          <w:p w14:paraId="5B9C3D08">
            <w:pPr>
              <w:pStyle w:val="224"/>
              <w:rPr>
                <w:rFonts w:hint="default"/>
              </w:rPr>
            </w:pPr>
          </w:p>
        </w:tc>
      </w:tr>
      <w:tr w14:paraId="1BE6BEB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60" w:type="dxa"/>
            <w:vMerge w:val="continue"/>
          </w:tcPr>
          <w:p w14:paraId="708FFF1C">
            <w:pPr>
              <w:pStyle w:val="224"/>
              <w:rPr>
                <w:rFonts w:hint="default"/>
              </w:rPr>
            </w:pPr>
          </w:p>
        </w:tc>
        <w:tc>
          <w:tcPr>
            <w:tcW w:w="2950" w:type="pct"/>
            <w:tcBorders>
              <w:top w:val="single" w:color="000000" w:sz="6" w:space="0"/>
              <w:bottom w:val="single" w:color="000000" w:sz="6" w:space="0"/>
              <w:right w:val="single" w:color="000000" w:sz="6" w:space="0"/>
            </w:tcBorders>
          </w:tcPr>
          <w:p w14:paraId="15E9FAB2">
            <w:pPr>
              <w:pStyle w:val="224"/>
              <w:rPr>
                <w:rFonts w:hint="default"/>
              </w:rPr>
            </w:pPr>
            <w:r>
              <w:t>机型差异验证</w:t>
            </w:r>
          </w:p>
        </w:tc>
        <w:tc>
          <w:tcPr>
            <w:tcW w:w="750" w:type="pct"/>
            <w:tcBorders>
              <w:top w:val="single" w:color="000000" w:sz="6" w:space="0"/>
              <w:bottom w:val="single" w:color="000000" w:sz="6" w:space="0"/>
              <w:right w:val="single" w:color="000000" w:sz="6" w:space="0"/>
            </w:tcBorders>
          </w:tcPr>
          <w:p w14:paraId="483BDF0F">
            <w:pPr>
              <w:pStyle w:val="224"/>
              <w:rPr>
                <w:rFonts w:hint="default"/>
              </w:rPr>
            </w:pPr>
          </w:p>
        </w:tc>
      </w:tr>
      <w:tr w14:paraId="582583E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1300" w:type="pct"/>
            <w:tcBorders>
              <w:top w:val="single" w:color="000000" w:sz="6" w:space="0"/>
              <w:bottom w:val="single" w:color="000000" w:sz="6" w:space="0"/>
              <w:right w:val="single" w:color="000000" w:sz="6" w:space="0"/>
            </w:tcBorders>
          </w:tcPr>
          <w:p w14:paraId="0F88AE76">
            <w:pPr>
              <w:pStyle w:val="224"/>
              <w:rPr>
                <w:rFonts w:hint="default"/>
              </w:rPr>
            </w:pPr>
            <w:r>
              <w:t>外部参数校验</w:t>
            </w:r>
          </w:p>
        </w:tc>
        <w:tc>
          <w:tcPr>
            <w:tcW w:w="2950" w:type="pct"/>
            <w:tcBorders>
              <w:top w:val="single" w:color="000000" w:sz="6" w:space="0"/>
              <w:bottom w:val="single" w:color="000000" w:sz="6" w:space="0"/>
              <w:right w:val="single" w:color="000000" w:sz="6" w:space="0"/>
            </w:tcBorders>
          </w:tcPr>
          <w:p w14:paraId="513EB45D">
            <w:pPr>
              <w:pStyle w:val="224"/>
              <w:rPr>
                <w:rFonts w:hint="default"/>
              </w:rPr>
            </w:pPr>
            <w:r>
              <w:t>正常值、边界值、极限值、空值等校验</w:t>
            </w:r>
          </w:p>
        </w:tc>
        <w:tc>
          <w:tcPr>
            <w:tcW w:w="750" w:type="pct"/>
            <w:tcBorders>
              <w:top w:val="single" w:color="000000" w:sz="6" w:space="0"/>
              <w:bottom w:val="single" w:color="000000" w:sz="6" w:space="0"/>
            </w:tcBorders>
          </w:tcPr>
          <w:p w14:paraId="73C95960">
            <w:pPr>
              <w:pStyle w:val="224"/>
              <w:rPr>
                <w:rFonts w:hint="default"/>
              </w:rPr>
            </w:pPr>
          </w:p>
        </w:tc>
      </w:tr>
    </w:tbl>
    <w:p w14:paraId="200F04F8">
      <w:pPr>
        <w:rPr>
          <w:rFonts w:hint="default"/>
        </w:rPr>
      </w:pPr>
    </w:p>
    <w:p w14:paraId="15002C70">
      <w:pPr>
        <w:rPr>
          <w:rFonts w:hint="default"/>
        </w:rPr>
      </w:pPr>
      <w:r>
        <w:t>【</w:t>
      </w:r>
      <w:r>
        <w:rPr>
          <w:color w:val="0000FF"/>
        </w:rPr>
        <w:t>针对需求/问题单进行用例设计，包括正常场景及异常场景验证</w:t>
      </w:r>
      <w:r>
        <w:t>】</w:t>
      </w:r>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669"/>
        <w:gridCol w:w="3913"/>
        <w:gridCol w:w="3913"/>
        <w:gridCol w:w="1143"/>
      </w:tblGrid>
      <w:tr w14:paraId="4F4BBA9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47" w:type="pct"/>
            <w:tcBorders>
              <w:top w:val="single" w:color="000000" w:sz="6" w:space="0"/>
              <w:bottom w:val="single" w:color="000000" w:sz="6" w:space="0"/>
              <w:right w:val="single" w:color="000000" w:sz="6" w:space="0"/>
            </w:tcBorders>
          </w:tcPr>
          <w:p w14:paraId="53E9AC13">
            <w:pPr>
              <w:pStyle w:val="224"/>
              <w:rPr>
                <w:rFonts w:hint="default"/>
              </w:rPr>
            </w:pPr>
            <w:r>
              <w:rPr>
                <w:b/>
              </w:rPr>
              <w:t>编号</w:t>
            </w:r>
          </w:p>
        </w:tc>
        <w:tc>
          <w:tcPr>
            <w:tcW w:w="2030" w:type="pct"/>
            <w:tcBorders>
              <w:top w:val="single" w:color="000000" w:sz="6" w:space="0"/>
              <w:bottom w:val="single" w:color="000000" w:sz="6" w:space="0"/>
              <w:right w:val="single" w:color="000000" w:sz="6" w:space="0"/>
            </w:tcBorders>
          </w:tcPr>
          <w:p w14:paraId="7EF2B806">
            <w:pPr>
              <w:pStyle w:val="224"/>
              <w:rPr>
                <w:rFonts w:hint="default"/>
              </w:rPr>
            </w:pPr>
            <w:r>
              <w:rPr>
                <w:b/>
              </w:rPr>
              <w:t>描述</w:t>
            </w:r>
          </w:p>
        </w:tc>
        <w:tc>
          <w:tcPr>
            <w:tcW w:w="2030" w:type="pct"/>
            <w:tcBorders>
              <w:top w:val="single" w:color="000000" w:sz="6" w:space="0"/>
              <w:bottom w:val="single" w:color="000000" w:sz="6" w:space="0"/>
              <w:right w:val="single" w:color="000000" w:sz="6" w:space="0"/>
            </w:tcBorders>
          </w:tcPr>
          <w:p w14:paraId="653EB9CE">
            <w:pPr>
              <w:pStyle w:val="224"/>
              <w:rPr>
                <w:rFonts w:hint="default"/>
              </w:rPr>
            </w:pPr>
            <w:r>
              <w:rPr>
                <w:b/>
              </w:rPr>
              <w:t>用例预期</w:t>
            </w:r>
          </w:p>
        </w:tc>
        <w:tc>
          <w:tcPr>
            <w:tcW w:w="593" w:type="pct"/>
            <w:tcBorders>
              <w:top w:val="single" w:color="000000" w:sz="6" w:space="0"/>
              <w:bottom w:val="single" w:color="000000" w:sz="6" w:space="0"/>
            </w:tcBorders>
          </w:tcPr>
          <w:p w14:paraId="689297DC">
            <w:pPr>
              <w:pStyle w:val="224"/>
              <w:rPr>
                <w:rFonts w:hint="default"/>
              </w:rPr>
            </w:pPr>
            <w:r>
              <w:rPr>
                <w:b/>
              </w:rPr>
              <w:t>结果（PASS/FAIL）</w:t>
            </w:r>
          </w:p>
        </w:tc>
      </w:tr>
      <w:tr w14:paraId="19DFDCB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47" w:type="pct"/>
            <w:tcBorders>
              <w:top w:val="single" w:color="000000" w:sz="6" w:space="0"/>
              <w:bottom w:val="single" w:color="000000" w:sz="6" w:space="0"/>
              <w:right w:val="single" w:color="000000" w:sz="6" w:space="0"/>
            </w:tcBorders>
          </w:tcPr>
          <w:p w14:paraId="169B0BFD">
            <w:pPr>
              <w:pStyle w:val="224"/>
              <w:rPr>
                <w:rFonts w:hint="default"/>
              </w:rPr>
            </w:pPr>
            <w:r>
              <w:t>1</w:t>
            </w:r>
          </w:p>
        </w:tc>
        <w:tc>
          <w:tcPr>
            <w:tcW w:w="2030" w:type="pct"/>
            <w:tcBorders>
              <w:top w:val="single" w:color="000000" w:sz="6" w:space="0"/>
              <w:bottom w:val="single" w:color="000000" w:sz="6" w:space="0"/>
              <w:right w:val="single" w:color="000000" w:sz="6" w:space="0"/>
            </w:tcBorders>
          </w:tcPr>
          <w:p w14:paraId="23F6DCFD">
            <w:pPr>
              <w:pStyle w:val="224"/>
              <w:rPr>
                <w:rFonts w:hint="default"/>
              </w:rPr>
            </w:pPr>
            <w:r>
              <w:t>BMC是否能正常识别网卡，PCIe及网络适配器界面下信息是否符合预期</w:t>
            </w:r>
          </w:p>
        </w:tc>
        <w:tc>
          <w:tcPr>
            <w:tcW w:w="2030" w:type="pct"/>
            <w:tcBorders>
              <w:top w:val="single" w:color="000000" w:sz="6" w:space="0"/>
              <w:bottom w:val="single" w:color="000000" w:sz="6" w:space="0"/>
              <w:right w:val="single" w:color="000000" w:sz="6" w:space="0"/>
            </w:tcBorders>
          </w:tcPr>
          <w:p w14:paraId="0C730DEB">
            <w:pPr>
              <w:pStyle w:val="224"/>
              <w:rPr>
                <w:rFonts w:hint="default"/>
              </w:rPr>
            </w:pPr>
            <w:r>
              <w:t>页面显示信息符合预期</w:t>
            </w:r>
          </w:p>
        </w:tc>
        <w:tc>
          <w:tcPr>
            <w:tcW w:w="593" w:type="pct"/>
            <w:tcBorders>
              <w:top w:val="single" w:color="000000" w:sz="6" w:space="0"/>
              <w:bottom w:val="single" w:color="000000" w:sz="6" w:space="0"/>
            </w:tcBorders>
          </w:tcPr>
          <w:p w14:paraId="763BA024">
            <w:pPr>
              <w:pStyle w:val="224"/>
              <w:rPr>
                <w:rFonts w:hint="default"/>
              </w:rPr>
            </w:pPr>
            <w:r>
              <w:rPr>
                <w:i/>
                <w:color w:val="0000FF"/>
              </w:rPr>
              <w:t>PASS</w:t>
            </w:r>
          </w:p>
        </w:tc>
      </w:tr>
      <w:tr w14:paraId="09E9B9F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47" w:type="pct"/>
            <w:tcBorders>
              <w:top w:val="single" w:color="000000" w:sz="6" w:space="0"/>
              <w:bottom w:val="single" w:color="000000" w:sz="6" w:space="0"/>
              <w:right w:val="single" w:color="000000" w:sz="6" w:space="0"/>
            </w:tcBorders>
          </w:tcPr>
          <w:p w14:paraId="59CAECE5">
            <w:pPr>
              <w:pStyle w:val="224"/>
              <w:rPr>
                <w:rFonts w:hint="default"/>
              </w:rPr>
            </w:pPr>
            <w:r>
              <w:t>2</w:t>
            </w:r>
          </w:p>
        </w:tc>
        <w:tc>
          <w:tcPr>
            <w:tcW w:w="2030" w:type="pct"/>
            <w:tcBorders>
              <w:top w:val="single" w:color="000000" w:sz="6" w:space="0"/>
              <w:bottom w:val="single" w:color="000000" w:sz="6" w:space="0"/>
              <w:right w:val="single" w:color="000000" w:sz="6" w:space="0"/>
            </w:tcBorders>
          </w:tcPr>
          <w:p w14:paraId="6A66B30F">
            <w:pPr>
              <w:pStyle w:val="224"/>
              <w:rPr>
                <w:rFonts w:hint="default"/>
              </w:rPr>
            </w:pPr>
            <w:r>
              <w:t>传感器是否有数据，调速策略是否正常生效</w:t>
            </w:r>
          </w:p>
        </w:tc>
        <w:tc>
          <w:tcPr>
            <w:tcW w:w="2030" w:type="pct"/>
            <w:tcBorders>
              <w:top w:val="single" w:color="000000" w:sz="6" w:space="0"/>
              <w:bottom w:val="single" w:color="000000" w:sz="6" w:space="0"/>
              <w:right w:val="single" w:color="000000" w:sz="6" w:space="0"/>
            </w:tcBorders>
          </w:tcPr>
          <w:p w14:paraId="1DDB54B7">
            <w:pPr>
              <w:pStyle w:val="224"/>
              <w:rPr>
                <w:rFonts w:hint="default"/>
              </w:rPr>
            </w:pPr>
            <w:r>
              <w:t>传感器有数据，调速按照策略生效</w:t>
            </w:r>
          </w:p>
        </w:tc>
        <w:tc>
          <w:tcPr>
            <w:tcW w:w="593" w:type="pct"/>
            <w:tcBorders>
              <w:top w:val="single" w:color="000000" w:sz="6" w:space="0"/>
              <w:bottom w:val="single" w:color="000000" w:sz="6" w:space="0"/>
            </w:tcBorders>
          </w:tcPr>
          <w:p w14:paraId="1C45689D">
            <w:pPr>
              <w:pStyle w:val="224"/>
              <w:rPr>
                <w:rFonts w:hint="default" w:eastAsia="宋体"/>
                <w:lang w:val="en-US" w:eastAsia="zh-CN"/>
              </w:rPr>
            </w:pPr>
            <w:r>
              <w:rPr>
                <w:i/>
                <w:color w:val="0000FF"/>
              </w:rPr>
              <w:t>PASS</w:t>
            </w:r>
          </w:p>
        </w:tc>
      </w:tr>
      <w:tr w14:paraId="3C66A95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47" w:type="pct"/>
            <w:tcBorders>
              <w:top w:val="single" w:color="000000" w:sz="6" w:space="0"/>
              <w:bottom w:val="single" w:color="000000" w:sz="6" w:space="0"/>
              <w:right w:val="single" w:color="000000" w:sz="6" w:space="0"/>
            </w:tcBorders>
          </w:tcPr>
          <w:p w14:paraId="3D389E62">
            <w:pPr>
              <w:pStyle w:val="224"/>
              <w:rPr>
                <w:rFonts w:hint="default"/>
              </w:rPr>
            </w:pPr>
            <w:r>
              <w:t>3</w:t>
            </w:r>
          </w:p>
        </w:tc>
        <w:tc>
          <w:tcPr>
            <w:tcW w:w="2030" w:type="pct"/>
            <w:tcBorders>
              <w:top w:val="single" w:color="000000" w:sz="6" w:space="0"/>
              <w:bottom w:val="single" w:color="000000" w:sz="6" w:space="0"/>
              <w:right w:val="single" w:color="000000" w:sz="6" w:space="0"/>
            </w:tcBorders>
          </w:tcPr>
          <w:p w14:paraId="12F3DBD7">
            <w:pPr>
              <w:pStyle w:val="224"/>
              <w:rPr>
                <w:rFonts w:hint="default"/>
              </w:rPr>
            </w:pPr>
            <w:r>
              <w:t>模拟配置的告警，检查是否能产生对应的告警信息</w:t>
            </w:r>
          </w:p>
        </w:tc>
        <w:tc>
          <w:tcPr>
            <w:tcW w:w="2030" w:type="pct"/>
            <w:tcBorders>
              <w:top w:val="single" w:color="000000" w:sz="6" w:space="0"/>
              <w:bottom w:val="single" w:color="000000" w:sz="6" w:space="0"/>
              <w:right w:val="single" w:color="000000" w:sz="6" w:space="0"/>
            </w:tcBorders>
          </w:tcPr>
          <w:p w14:paraId="5B359FCB">
            <w:pPr>
              <w:pStyle w:val="224"/>
              <w:rPr>
                <w:rFonts w:hint="default"/>
              </w:rPr>
            </w:pPr>
            <w:r>
              <w:t>能够产生相应告警，并且能够解除</w:t>
            </w:r>
          </w:p>
        </w:tc>
        <w:tc>
          <w:tcPr>
            <w:tcW w:w="593" w:type="pct"/>
            <w:tcBorders>
              <w:top w:val="single" w:color="000000" w:sz="6" w:space="0"/>
              <w:bottom w:val="single" w:color="000000" w:sz="6" w:space="0"/>
            </w:tcBorders>
          </w:tcPr>
          <w:p w14:paraId="64358083">
            <w:pPr>
              <w:pStyle w:val="224"/>
              <w:rPr>
                <w:rFonts w:hint="default" w:eastAsia="宋体"/>
                <w:lang w:val="en-US" w:eastAsia="zh-CN"/>
              </w:rPr>
            </w:pPr>
            <w:r>
              <w:rPr>
                <w:i/>
                <w:color w:val="0000FF"/>
              </w:rPr>
              <w:t>PASS</w:t>
            </w:r>
          </w:p>
        </w:tc>
      </w:tr>
      <w:tr w14:paraId="1389507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47" w:type="pct"/>
            <w:tcBorders>
              <w:top w:val="single" w:color="000000" w:sz="6" w:space="0"/>
              <w:bottom w:val="single" w:color="000000" w:sz="6" w:space="0"/>
              <w:right w:val="single" w:color="000000" w:sz="6" w:space="0"/>
            </w:tcBorders>
          </w:tcPr>
          <w:p w14:paraId="658D3797">
            <w:pPr>
              <w:pStyle w:val="224"/>
              <w:rPr>
                <w:rFonts w:hint="default"/>
              </w:rPr>
            </w:pPr>
          </w:p>
        </w:tc>
        <w:tc>
          <w:tcPr>
            <w:tcW w:w="2030" w:type="pct"/>
            <w:tcBorders>
              <w:top w:val="single" w:color="000000" w:sz="6" w:space="0"/>
              <w:bottom w:val="single" w:color="000000" w:sz="6" w:space="0"/>
              <w:right w:val="single" w:color="000000" w:sz="6" w:space="0"/>
            </w:tcBorders>
          </w:tcPr>
          <w:p w14:paraId="7337F810">
            <w:pPr>
              <w:pStyle w:val="224"/>
              <w:rPr>
                <w:rFonts w:hint="default"/>
              </w:rPr>
            </w:pPr>
          </w:p>
        </w:tc>
        <w:tc>
          <w:tcPr>
            <w:tcW w:w="2030" w:type="pct"/>
            <w:tcBorders>
              <w:top w:val="single" w:color="000000" w:sz="6" w:space="0"/>
              <w:bottom w:val="single" w:color="000000" w:sz="6" w:space="0"/>
              <w:right w:val="single" w:color="000000" w:sz="6" w:space="0"/>
            </w:tcBorders>
          </w:tcPr>
          <w:p w14:paraId="7BFDDC3C">
            <w:pPr>
              <w:pStyle w:val="224"/>
              <w:rPr>
                <w:rFonts w:hint="default"/>
              </w:rPr>
            </w:pPr>
          </w:p>
        </w:tc>
        <w:tc>
          <w:tcPr>
            <w:tcW w:w="593" w:type="pct"/>
            <w:tcBorders>
              <w:top w:val="single" w:color="000000" w:sz="6" w:space="0"/>
              <w:bottom w:val="single" w:color="000000" w:sz="6" w:space="0"/>
            </w:tcBorders>
          </w:tcPr>
          <w:p w14:paraId="6BFA6B50">
            <w:pPr>
              <w:pStyle w:val="224"/>
              <w:rPr>
                <w:rFonts w:hint="default"/>
              </w:rPr>
            </w:pPr>
          </w:p>
        </w:tc>
      </w:tr>
      <w:tr w14:paraId="3A17491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47" w:type="pct"/>
            <w:tcBorders>
              <w:top w:val="single" w:color="000000" w:sz="6" w:space="0"/>
              <w:bottom w:val="single" w:color="000000" w:sz="6" w:space="0"/>
              <w:right w:val="single" w:color="000000" w:sz="6" w:space="0"/>
            </w:tcBorders>
          </w:tcPr>
          <w:p w14:paraId="4C30BF23">
            <w:pPr>
              <w:pStyle w:val="224"/>
              <w:rPr>
                <w:rFonts w:hint="default"/>
              </w:rPr>
            </w:pPr>
          </w:p>
        </w:tc>
        <w:tc>
          <w:tcPr>
            <w:tcW w:w="2030" w:type="pct"/>
            <w:tcBorders>
              <w:top w:val="single" w:color="000000" w:sz="6" w:space="0"/>
              <w:bottom w:val="single" w:color="000000" w:sz="6" w:space="0"/>
              <w:right w:val="single" w:color="000000" w:sz="6" w:space="0"/>
            </w:tcBorders>
          </w:tcPr>
          <w:p w14:paraId="23A649AE">
            <w:pPr>
              <w:pStyle w:val="224"/>
              <w:rPr>
                <w:rFonts w:hint="default"/>
              </w:rPr>
            </w:pPr>
          </w:p>
        </w:tc>
        <w:tc>
          <w:tcPr>
            <w:tcW w:w="2030" w:type="pct"/>
            <w:tcBorders>
              <w:top w:val="single" w:color="000000" w:sz="6" w:space="0"/>
              <w:bottom w:val="single" w:color="000000" w:sz="6" w:space="0"/>
              <w:right w:val="single" w:color="000000" w:sz="6" w:space="0"/>
            </w:tcBorders>
          </w:tcPr>
          <w:p w14:paraId="52F8A759">
            <w:pPr>
              <w:pStyle w:val="224"/>
              <w:rPr>
                <w:rFonts w:hint="default"/>
              </w:rPr>
            </w:pPr>
          </w:p>
        </w:tc>
        <w:tc>
          <w:tcPr>
            <w:tcW w:w="593" w:type="pct"/>
            <w:tcBorders>
              <w:top w:val="single" w:color="000000" w:sz="6" w:space="0"/>
              <w:bottom w:val="single" w:color="000000" w:sz="6" w:space="0"/>
            </w:tcBorders>
          </w:tcPr>
          <w:p w14:paraId="69AB9B1A">
            <w:pPr>
              <w:pStyle w:val="224"/>
              <w:rPr>
                <w:rFonts w:hint="default"/>
              </w:rPr>
            </w:pPr>
          </w:p>
        </w:tc>
      </w:tr>
      <w:tr w14:paraId="4C5BE4F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347" w:type="pct"/>
            <w:tcBorders>
              <w:top w:val="single" w:color="000000" w:sz="6" w:space="0"/>
              <w:bottom w:val="single" w:color="000000" w:sz="6" w:space="0"/>
              <w:right w:val="single" w:color="000000" w:sz="6" w:space="0"/>
            </w:tcBorders>
          </w:tcPr>
          <w:p w14:paraId="0B0EAE4E">
            <w:pPr>
              <w:pStyle w:val="224"/>
              <w:rPr>
                <w:rFonts w:hint="default"/>
              </w:rPr>
            </w:pPr>
          </w:p>
        </w:tc>
        <w:tc>
          <w:tcPr>
            <w:tcW w:w="2030" w:type="pct"/>
            <w:tcBorders>
              <w:top w:val="single" w:color="000000" w:sz="6" w:space="0"/>
              <w:bottom w:val="single" w:color="000000" w:sz="6" w:space="0"/>
              <w:right w:val="single" w:color="000000" w:sz="6" w:space="0"/>
            </w:tcBorders>
          </w:tcPr>
          <w:p w14:paraId="1227A0B2">
            <w:pPr>
              <w:pStyle w:val="224"/>
              <w:rPr>
                <w:rFonts w:hint="default"/>
              </w:rPr>
            </w:pPr>
          </w:p>
        </w:tc>
        <w:tc>
          <w:tcPr>
            <w:tcW w:w="2030" w:type="pct"/>
            <w:tcBorders>
              <w:top w:val="single" w:color="000000" w:sz="6" w:space="0"/>
              <w:bottom w:val="single" w:color="000000" w:sz="6" w:space="0"/>
              <w:right w:val="single" w:color="000000" w:sz="6" w:space="0"/>
            </w:tcBorders>
          </w:tcPr>
          <w:p w14:paraId="0939895C">
            <w:pPr>
              <w:pStyle w:val="224"/>
              <w:rPr>
                <w:rFonts w:hint="default"/>
              </w:rPr>
            </w:pPr>
          </w:p>
        </w:tc>
        <w:tc>
          <w:tcPr>
            <w:tcW w:w="593" w:type="pct"/>
            <w:tcBorders>
              <w:top w:val="single" w:color="000000" w:sz="6" w:space="0"/>
              <w:bottom w:val="single" w:color="000000" w:sz="6" w:space="0"/>
            </w:tcBorders>
          </w:tcPr>
          <w:p w14:paraId="3E1CF9F1">
            <w:pPr>
              <w:pStyle w:val="224"/>
              <w:rPr>
                <w:rFonts w:hint="default"/>
              </w:rPr>
            </w:pPr>
          </w:p>
        </w:tc>
      </w:tr>
    </w:tbl>
    <w:p w14:paraId="7BE25822">
      <w:pPr>
        <w:pStyle w:val="3"/>
        <w:rPr>
          <w:rFonts w:hint="default"/>
        </w:rPr>
      </w:pPr>
      <w:bookmarkStart w:id="6" w:name="_ZH-CN_TOPIC_0000002309369261"/>
      <w:bookmarkEnd w:id="6"/>
      <w:bookmarkStart w:id="7" w:name="_ZH-CN_TOPIC_0000002309369261-chtext"/>
      <w:bookmarkStart w:id="8" w:name="_Toc256000002"/>
      <w:r>
        <w:t>用例执行环境及版本</w:t>
      </w:r>
      <w:bookmarkEnd w:id="7"/>
      <w:bookmarkEnd w:id="8"/>
    </w:p>
    <w:p w14:paraId="736B7A4B">
      <w:pPr>
        <w:rPr>
          <w:rFonts w:hint="default"/>
        </w:rPr>
      </w:pPr>
      <w:r>
        <w:t>【</w:t>
      </w:r>
      <w:r>
        <w:rPr>
          <w:color w:val="0000FF"/>
        </w:rPr>
        <w:t>环境配置：如需要博通Raid卡；版本信息：贴上验证软件包的版本信息</w:t>
      </w:r>
      <w:r>
        <w:t>】</w:t>
      </w:r>
    </w:p>
    <w:p w14:paraId="16D8E18D">
      <w:pPr>
        <w:rPr>
          <w:rFonts w:hint="default"/>
        </w:rPr>
      </w:pPr>
      <w:r>
        <w:rPr>
          <w:b/>
        </w:rPr>
        <w:t>环境配置：无特殊需求</w:t>
      </w:r>
    </w:p>
    <w:p w14:paraId="103B1D94">
      <w:pPr>
        <w:rPr>
          <w:rFonts w:hint="default"/>
        </w:rPr>
      </w:pPr>
    </w:p>
    <w:p w14:paraId="546B26C8">
      <w:pPr>
        <w:pStyle w:val="3"/>
        <w:rPr>
          <w:rFonts w:hint="default"/>
        </w:rPr>
      </w:pPr>
      <w:bookmarkStart w:id="9" w:name="_ZH-CN_TOPIC_0000002309256201"/>
      <w:bookmarkEnd w:id="9"/>
      <w:bookmarkStart w:id="10" w:name="_ZH-CN_TOPIC_0000002309256201-chtext"/>
      <w:bookmarkStart w:id="11" w:name="_Toc256000003"/>
      <w:r>
        <w:t>用例验证及执行结果</w:t>
      </w:r>
      <w:bookmarkEnd w:id="10"/>
      <w:bookmarkEnd w:id="11"/>
    </w:p>
    <w:p w14:paraId="6DE117F4">
      <w:pPr>
        <w:rPr>
          <w:rFonts w:hint="default"/>
        </w:rPr>
      </w:pPr>
      <w:r>
        <w:rPr>
          <w:color w:val="0000FF"/>
        </w:rPr>
        <w:t>注意：每个用例一个表格</w:t>
      </w:r>
      <w:bookmarkStart w:id="12" w:name="_ZH-CN_TOPIC_0000002309256197-chtext"/>
      <w:bookmarkStart w:id="13" w:name="_Toc256000004"/>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349"/>
        <w:gridCol w:w="8289"/>
      </w:tblGrid>
      <w:tr w14:paraId="06717BE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463526F0">
            <w:pPr>
              <w:pStyle w:val="224"/>
              <w:rPr>
                <w:rFonts w:hint="default"/>
              </w:rPr>
            </w:pPr>
            <w:r>
              <w:rPr>
                <w:color w:val="000000"/>
              </w:rPr>
              <w:t>测试编号</w:t>
            </w:r>
          </w:p>
        </w:tc>
        <w:tc>
          <w:tcPr>
            <w:tcW w:w="4300" w:type="pct"/>
            <w:tcBorders>
              <w:top w:val="single" w:color="000000" w:sz="6" w:space="0"/>
              <w:bottom w:val="single" w:color="000000" w:sz="6" w:space="0"/>
            </w:tcBorders>
          </w:tcPr>
          <w:p w14:paraId="2114F3D4">
            <w:pPr>
              <w:pStyle w:val="224"/>
              <w:rPr>
                <w:rFonts w:hint="default"/>
              </w:rPr>
            </w:pPr>
            <w:r>
              <w:t>1</w:t>
            </w:r>
          </w:p>
        </w:tc>
      </w:tr>
      <w:tr w14:paraId="35377A3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70390824">
            <w:pPr>
              <w:pStyle w:val="224"/>
              <w:rPr>
                <w:rFonts w:hint="default"/>
              </w:rPr>
            </w:pPr>
            <w:r>
              <w:rPr>
                <w:color w:val="000000"/>
              </w:rPr>
              <w:t>测试用例描述</w:t>
            </w:r>
          </w:p>
        </w:tc>
        <w:tc>
          <w:tcPr>
            <w:tcW w:w="4300" w:type="pct"/>
            <w:tcBorders>
              <w:top w:val="single" w:color="000000" w:sz="6" w:space="0"/>
              <w:bottom w:val="single" w:color="000000" w:sz="6" w:space="0"/>
            </w:tcBorders>
          </w:tcPr>
          <w:p w14:paraId="73DF5BAB">
            <w:pPr>
              <w:pStyle w:val="224"/>
              <w:rPr>
                <w:rFonts w:hint="default" w:eastAsia="宋体"/>
                <w:lang w:val="en-US" w:eastAsia="zh-CN"/>
              </w:rPr>
            </w:pPr>
            <w:r>
              <w:rPr>
                <w:rFonts w:hint="eastAsia"/>
                <w:lang w:val="en-US" w:eastAsia="zh-CN"/>
              </w:rPr>
              <w:t>Web端查看</w:t>
            </w:r>
            <w:r>
              <w:t>网络适配器界面下信息是否符合预期</w:t>
            </w:r>
          </w:p>
        </w:tc>
      </w:tr>
      <w:tr w14:paraId="64799D3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6E0FFF13">
            <w:pPr>
              <w:pStyle w:val="224"/>
              <w:rPr>
                <w:rFonts w:hint="default"/>
              </w:rPr>
            </w:pPr>
            <w:r>
              <w:rPr>
                <w:color w:val="000000"/>
              </w:rPr>
              <w:t>预置条件</w:t>
            </w:r>
          </w:p>
        </w:tc>
        <w:tc>
          <w:tcPr>
            <w:tcW w:w="4300" w:type="pct"/>
            <w:tcBorders>
              <w:top w:val="single" w:color="000000" w:sz="6" w:space="0"/>
              <w:bottom w:val="single" w:color="000000" w:sz="6" w:space="0"/>
            </w:tcBorders>
          </w:tcPr>
          <w:p w14:paraId="78F7DD82">
            <w:pPr>
              <w:pStyle w:val="224"/>
              <w:numPr>
                <w:ilvl w:val="0"/>
                <w:numId w:val="24"/>
              </w:numPr>
              <w:rPr>
                <w:rFonts w:hint="eastAsia"/>
                <w:lang w:val="en-US" w:eastAsia="zh-CN"/>
              </w:rPr>
            </w:pPr>
            <w:r>
              <w:rPr>
                <w:rFonts w:hint="eastAsia"/>
                <w:lang w:val="en-US" w:eastAsia="zh-CN"/>
              </w:rPr>
              <w:t>机器上电</w:t>
            </w:r>
          </w:p>
          <w:p w14:paraId="3976F29D">
            <w:pPr>
              <w:pStyle w:val="224"/>
              <w:numPr>
                <w:ilvl w:val="0"/>
                <w:numId w:val="24"/>
              </w:numPr>
              <w:rPr>
                <w:rFonts w:hint="default"/>
                <w:lang w:val="en-US" w:eastAsia="zh-CN"/>
              </w:rPr>
            </w:pPr>
            <w:r>
              <w:rPr>
                <w:rFonts w:hint="eastAsia"/>
                <w:lang w:val="en-US" w:eastAsia="zh-CN"/>
              </w:rPr>
              <w:t>机器上插着</w:t>
            </w:r>
            <w:r>
              <w:t>网卡</w:t>
            </w:r>
            <w:r>
              <w:rPr>
                <w:rFonts w:hint="eastAsia"/>
                <w:lang w:eastAsia="zh-CN"/>
              </w:rPr>
              <w:t>E810XXVDA4G2P5</w:t>
            </w:r>
          </w:p>
        </w:tc>
      </w:tr>
      <w:tr w14:paraId="3C9A447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409DFBAC">
            <w:pPr>
              <w:pStyle w:val="224"/>
              <w:rPr>
                <w:rFonts w:hint="default"/>
              </w:rPr>
            </w:pPr>
            <w:r>
              <w:t>测试步骤</w:t>
            </w:r>
          </w:p>
        </w:tc>
        <w:tc>
          <w:tcPr>
            <w:tcW w:w="4300" w:type="pct"/>
            <w:tcBorders>
              <w:top w:val="single" w:color="000000" w:sz="6" w:space="0"/>
              <w:bottom w:val="single" w:color="000000" w:sz="6" w:space="0"/>
            </w:tcBorders>
          </w:tcPr>
          <w:p w14:paraId="7260F4F0">
            <w:pPr>
              <w:pStyle w:val="224"/>
              <w:rPr>
                <w:rFonts w:hint="eastAsia" w:eastAsia="宋体"/>
                <w:lang w:val="en-US" w:eastAsia="zh-CN"/>
              </w:rPr>
            </w:pPr>
            <w:r>
              <w:rPr>
                <w:rFonts w:hint="eastAsia"/>
                <w:lang w:val="en-US" w:eastAsia="zh-CN"/>
              </w:rPr>
              <w:t>登录web，在系统管理-网络适配器中查看</w:t>
            </w:r>
            <w:r>
              <w:t>网卡</w:t>
            </w:r>
            <w:r>
              <w:rPr>
                <w:rFonts w:hint="eastAsia"/>
                <w:lang w:eastAsia="zh-CN"/>
              </w:rPr>
              <w:t>E810XXVDA4G2P5</w:t>
            </w:r>
          </w:p>
        </w:tc>
      </w:tr>
      <w:tr w14:paraId="351B03D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25A9DBAE">
            <w:pPr>
              <w:pStyle w:val="224"/>
              <w:rPr>
                <w:rFonts w:hint="default"/>
              </w:rPr>
            </w:pPr>
            <w:r>
              <w:t>预期结果</w:t>
            </w:r>
          </w:p>
        </w:tc>
        <w:tc>
          <w:tcPr>
            <w:tcW w:w="4300" w:type="pct"/>
            <w:tcBorders>
              <w:top w:val="single" w:color="000000" w:sz="6" w:space="0"/>
              <w:bottom w:val="single" w:color="000000" w:sz="6" w:space="0"/>
            </w:tcBorders>
          </w:tcPr>
          <w:p w14:paraId="2AC8033E">
            <w:pPr>
              <w:pStyle w:val="224"/>
              <w:rPr>
                <w:rFonts w:hint="eastAsia"/>
                <w:lang w:val="en-US" w:eastAsia="zh-CN"/>
              </w:rPr>
            </w:pPr>
            <w:r>
              <w:rPr>
                <w:rFonts w:hint="eastAsia"/>
                <w:lang w:val="en-US" w:eastAsia="zh-CN"/>
              </w:rPr>
              <w:t>web端信息与网卡信息一致</w:t>
            </w:r>
          </w:p>
          <w:p w14:paraId="210A5CFE">
            <w:pPr>
              <w:pStyle w:val="224"/>
              <w:rPr>
                <w:rFonts w:hint="default"/>
                <w:lang w:val="en-US" w:eastAsia="zh-CN"/>
              </w:rPr>
            </w:pPr>
            <w:r>
              <w:drawing>
                <wp:inline distT="0" distB="0" distL="114300" distR="114300">
                  <wp:extent cx="5111115" cy="247015"/>
                  <wp:effectExtent l="0" t="0" r="9525" b="12065"/>
                  <wp:docPr id="4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
                          <pic:cNvPicPr>
                            <a:picLocks noChangeAspect="1"/>
                          </pic:cNvPicPr>
                        </pic:nvPicPr>
                        <pic:blipFill>
                          <a:blip r:embed="rId17"/>
                          <a:stretch>
                            <a:fillRect/>
                          </a:stretch>
                        </pic:blipFill>
                        <pic:spPr>
                          <a:xfrm>
                            <a:off x="0" y="0"/>
                            <a:ext cx="5111115" cy="247015"/>
                          </a:xfrm>
                          <a:prstGeom prst="rect">
                            <a:avLst/>
                          </a:prstGeom>
                          <a:noFill/>
                          <a:ln>
                            <a:noFill/>
                          </a:ln>
                        </pic:spPr>
                      </pic:pic>
                    </a:graphicData>
                  </a:graphic>
                </wp:inline>
              </w:drawing>
            </w:r>
          </w:p>
        </w:tc>
      </w:tr>
      <w:tr w14:paraId="3018752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5F601308">
            <w:pPr>
              <w:pStyle w:val="224"/>
              <w:rPr>
                <w:rFonts w:hint="default"/>
              </w:rPr>
            </w:pPr>
            <w:r>
              <w:t>测试结果</w:t>
            </w:r>
          </w:p>
        </w:tc>
        <w:tc>
          <w:tcPr>
            <w:tcW w:w="4300" w:type="pct"/>
            <w:tcBorders>
              <w:top w:val="single" w:color="000000" w:sz="6" w:space="0"/>
              <w:bottom w:val="single" w:color="000000" w:sz="6" w:space="0"/>
            </w:tcBorders>
          </w:tcPr>
          <w:p w14:paraId="7D3684E4">
            <w:pPr>
              <w:pStyle w:val="224"/>
              <w:rPr>
                <w:rFonts w:hint="eastAsia"/>
                <w:lang w:val="en-US" w:eastAsia="zh-CN"/>
              </w:rPr>
            </w:pPr>
            <w:r>
              <w:rPr>
                <w:rFonts w:hint="eastAsia"/>
                <w:lang w:val="en-US" w:eastAsia="zh-CN"/>
              </w:rPr>
              <w:t>带内情况</w:t>
            </w:r>
          </w:p>
          <w:p w14:paraId="1C5E5FFD">
            <w:pPr>
              <w:pStyle w:val="224"/>
            </w:pPr>
            <w:r>
              <w:drawing>
                <wp:inline distT="0" distB="0" distL="114300" distR="114300">
                  <wp:extent cx="5123815" cy="3265170"/>
                  <wp:effectExtent l="0" t="0" r="12065" b="11430"/>
                  <wp:docPr id="4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5"/>
                          <pic:cNvPicPr>
                            <a:picLocks noChangeAspect="1"/>
                          </pic:cNvPicPr>
                        </pic:nvPicPr>
                        <pic:blipFill>
                          <a:blip r:embed="rId18"/>
                          <a:stretch>
                            <a:fillRect/>
                          </a:stretch>
                        </pic:blipFill>
                        <pic:spPr>
                          <a:xfrm>
                            <a:off x="0" y="0"/>
                            <a:ext cx="5123815" cy="3265170"/>
                          </a:xfrm>
                          <a:prstGeom prst="rect">
                            <a:avLst/>
                          </a:prstGeom>
                          <a:noFill/>
                          <a:ln>
                            <a:noFill/>
                          </a:ln>
                        </pic:spPr>
                      </pic:pic>
                    </a:graphicData>
                  </a:graphic>
                </wp:inline>
              </w:drawing>
            </w:r>
          </w:p>
          <w:p w14:paraId="6DB6247D">
            <w:pPr>
              <w:pStyle w:val="224"/>
            </w:pPr>
            <w:r>
              <w:drawing>
                <wp:inline distT="0" distB="0" distL="114300" distR="114300">
                  <wp:extent cx="5125085" cy="1513205"/>
                  <wp:effectExtent l="0" t="0" r="10795" b="10795"/>
                  <wp:docPr id="4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2"/>
                          <pic:cNvPicPr>
                            <a:picLocks noChangeAspect="1"/>
                          </pic:cNvPicPr>
                        </pic:nvPicPr>
                        <pic:blipFill>
                          <a:blip r:embed="rId19"/>
                          <a:stretch>
                            <a:fillRect/>
                          </a:stretch>
                        </pic:blipFill>
                        <pic:spPr>
                          <a:xfrm>
                            <a:off x="0" y="0"/>
                            <a:ext cx="5125085" cy="1513205"/>
                          </a:xfrm>
                          <a:prstGeom prst="rect">
                            <a:avLst/>
                          </a:prstGeom>
                          <a:noFill/>
                          <a:ln>
                            <a:noFill/>
                          </a:ln>
                        </pic:spPr>
                      </pic:pic>
                    </a:graphicData>
                  </a:graphic>
                </wp:inline>
              </w:drawing>
            </w:r>
          </w:p>
          <w:p w14:paraId="62E5A90C">
            <w:pPr>
              <w:pStyle w:val="224"/>
              <w:rPr>
                <w:rFonts w:hint="eastAsia" w:eastAsia="宋体"/>
                <w:lang w:val="en-US" w:eastAsia="zh-CN"/>
              </w:rPr>
            </w:pPr>
            <w:r>
              <w:drawing>
                <wp:inline distT="0" distB="0" distL="114300" distR="114300">
                  <wp:extent cx="5122545" cy="2084705"/>
                  <wp:effectExtent l="0" t="0" r="13335" b="3175"/>
                  <wp:docPr id="4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6"/>
                          <pic:cNvPicPr>
                            <a:picLocks noChangeAspect="1"/>
                          </pic:cNvPicPr>
                        </pic:nvPicPr>
                        <pic:blipFill>
                          <a:blip r:embed="rId20"/>
                          <a:stretch>
                            <a:fillRect/>
                          </a:stretch>
                        </pic:blipFill>
                        <pic:spPr>
                          <a:xfrm>
                            <a:off x="0" y="0"/>
                            <a:ext cx="5122545" cy="2084705"/>
                          </a:xfrm>
                          <a:prstGeom prst="rect">
                            <a:avLst/>
                          </a:prstGeom>
                          <a:noFill/>
                          <a:ln>
                            <a:noFill/>
                          </a:ln>
                        </pic:spPr>
                      </pic:pic>
                    </a:graphicData>
                  </a:graphic>
                </wp:inline>
              </w:drawing>
            </w:r>
          </w:p>
          <w:p w14:paraId="4BBD0A16">
            <w:pPr>
              <w:pStyle w:val="224"/>
              <w:rPr>
                <w:rFonts w:hint="default" w:eastAsia="宋体"/>
                <w:lang w:val="en-US" w:eastAsia="zh-CN"/>
              </w:rPr>
            </w:pPr>
            <w:r>
              <w:rPr>
                <w:rFonts w:hint="eastAsia"/>
                <w:lang w:val="en-US" w:eastAsia="zh-CN"/>
              </w:rPr>
              <w:t>有ibma</w:t>
            </w:r>
          </w:p>
          <w:p w14:paraId="10121738">
            <w:pPr>
              <w:pStyle w:val="224"/>
            </w:pPr>
            <w:r>
              <w:drawing>
                <wp:inline distT="0" distB="0" distL="114300" distR="114300">
                  <wp:extent cx="5120640" cy="2426970"/>
                  <wp:effectExtent l="0" t="0" r="0" b="11430"/>
                  <wp:docPr id="4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8"/>
                          <pic:cNvPicPr>
                            <a:picLocks noChangeAspect="1"/>
                          </pic:cNvPicPr>
                        </pic:nvPicPr>
                        <pic:blipFill>
                          <a:blip r:embed="rId21"/>
                          <a:stretch>
                            <a:fillRect/>
                          </a:stretch>
                        </pic:blipFill>
                        <pic:spPr>
                          <a:xfrm>
                            <a:off x="0" y="0"/>
                            <a:ext cx="5120640" cy="2426970"/>
                          </a:xfrm>
                          <a:prstGeom prst="rect">
                            <a:avLst/>
                          </a:prstGeom>
                          <a:noFill/>
                          <a:ln>
                            <a:noFill/>
                          </a:ln>
                        </pic:spPr>
                      </pic:pic>
                    </a:graphicData>
                  </a:graphic>
                </wp:inline>
              </w:drawing>
            </w:r>
          </w:p>
          <w:p w14:paraId="30F19576">
            <w:pPr>
              <w:pStyle w:val="224"/>
            </w:pPr>
            <w:r>
              <w:drawing>
                <wp:inline distT="0" distB="0" distL="114300" distR="114300">
                  <wp:extent cx="5120640" cy="2426970"/>
                  <wp:effectExtent l="0" t="0" r="0" b="11430"/>
                  <wp:docPr id="4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9"/>
                          <pic:cNvPicPr>
                            <a:picLocks noChangeAspect="1"/>
                          </pic:cNvPicPr>
                        </pic:nvPicPr>
                        <pic:blipFill>
                          <a:blip r:embed="rId22"/>
                          <a:stretch>
                            <a:fillRect/>
                          </a:stretch>
                        </pic:blipFill>
                        <pic:spPr>
                          <a:xfrm>
                            <a:off x="0" y="0"/>
                            <a:ext cx="5120640" cy="2426970"/>
                          </a:xfrm>
                          <a:prstGeom prst="rect">
                            <a:avLst/>
                          </a:prstGeom>
                          <a:noFill/>
                          <a:ln>
                            <a:noFill/>
                          </a:ln>
                        </pic:spPr>
                      </pic:pic>
                    </a:graphicData>
                  </a:graphic>
                </wp:inline>
              </w:drawing>
            </w:r>
          </w:p>
          <w:p w14:paraId="2A23A1A3">
            <w:pPr>
              <w:pStyle w:val="224"/>
              <w:rPr>
                <w:rFonts w:hint="eastAsia"/>
                <w:lang w:val="en-US" w:eastAsia="zh-CN"/>
              </w:rPr>
            </w:pPr>
            <w:r>
              <w:rPr>
                <w:rFonts w:hint="eastAsia"/>
                <w:lang w:val="en-US" w:eastAsia="zh-CN"/>
              </w:rPr>
              <w:t>无ibma</w:t>
            </w:r>
          </w:p>
          <w:p w14:paraId="4B331B28">
            <w:pPr>
              <w:pStyle w:val="224"/>
              <w:rPr>
                <w:rFonts w:hint="default"/>
                <w:lang w:val="en-US" w:eastAsia="zh-CN"/>
              </w:rPr>
            </w:pPr>
            <w:r>
              <w:rPr>
                <w:rFonts w:hint="default"/>
                <w:lang w:val="en-US" w:eastAsia="zh-CN"/>
              </w:rPr>
              <w:drawing>
                <wp:inline distT="0" distB="0" distL="114300" distR="114300">
                  <wp:extent cx="5120640" cy="2317750"/>
                  <wp:effectExtent l="0" t="0" r="0" b="13970"/>
                  <wp:docPr id="5" name="图片 5" descr="f2a261c2e675f7198c874d51fde781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f2a261c2e675f7198c874d51fde781a0"/>
                          <pic:cNvPicPr>
                            <a:picLocks noChangeAspect="1"/>
                          </pic:cNvPicPr>
                        </pic:nvPicPr>
                        <pic:blipFill>
                          <a:blip r:embed="rId23"/>
                          <a:stretch>
                            <a:fillRect/>
                          </a:stretch>
                        </pic:blipFill>
                        <pic:spPr>
                          <a:xfrm>
                            <a:off x="0" y="0"/>
                            <a:ext cx="5120640" cy="2317750"/>
                          </a:xfrm>
                          <a:prstGeom prst="rect">
                            <a:avLst/>
                          </a:prstGeom>
                        </pic:spPr>
                      </pic:pic>
                    </a:graphicData>
                  </a:graphic>
                </wp:inline>
              </w:drawing>
            </w:r>
          </w:p>
          <w:p w14:paraId="0065226B">
            <w:pPr>
              <w:pStyle w:val="224"/>
              <w:rPr>
                <w:rFonts w:hint="default"/>
                <w:lang w:val="en-US" w:eastAsia="zh-CN"/>
              </w:rPr>
            </w:pPr>
            <w:r>
              <w:rPr>
                <w:rFonts w:hint="default"/>
                <w:lang w:val="en-US" w:eastAsia="zh-CN"/>
              </w:rPr>
              <w:drawing>
                <wp:inline distT="0" distB="0" distL="114300" distR="114300">
                  <wp:extent cx="5120640" cy="2317750"/>
                  <wp:effectExtent l="0" t="0" r="0" b="13970"/>
                  <wp:docPr id="6" name="图片 6" descr="4e2cc693298f8dbe865b6c3e82f2dd0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4e2cc693298f8dbe865b6c3e82f2dd0b"/>
                          <pic:cNvPicPr>
                            <a:picLocks noChangeAspect="1"/>
                          </pic:cNvPicPr>
                        </pic:nvPicPr>
                        <pic:blipFill>
                          <a:blip r:embed="rId24"/>
                          <a:stretch>
                            <a:fillRect/>
                          </a:stretch>
                        </pic:blipFill>
                        <pic:spPr>
                          <a:xfrm>
                            <a:off x="0" y="0"/>
                            <a:ext cx="5120640" cy="2317750"/>
                          </a:xfrm>
                          <a:prstGeom prst="rect">
                            <a:avLst/>
                          </a:prstGeom>
                        </pic:spPr>
                      </pic:pic>
                    </a:graphicData>
                  </a:graphic>
                </wp:inline>
              </w:drawing>
            </w:r>
          </w:p>
        </w:tc>
      </w:tr>
    </w:tbl>
    <w:p w14:paraId="7B20695E">
      <w:pPr>
        <w:rPr>
          <w:rFonts w:hint="default"/>
        </w:rPr>
      </w:pPr>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349"/>
        <w:gridCol w:w="8289"/>
      </w:tblGrid>
      <w:tr w14:paraId="7BA3FAB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0E2E8591">
            <w:pPr>
              <w:pStyle w:val="224"/>
              <w:rPr>
                <w:rFonts w:hint="default"/>
              </w:rPr>
            </w:pPr>
            <w:r>
              <w:rPr>
                <w:color w:val="000000"/>
              </w:rPr>
              <w:t>测试编号</w:t>
            </w:r>
          </w:p>
        </w:tc>
        <w:tc>
          <w:tcPr>
            <w:tcW w:w="4300" w:type="pct"/>
            <w:tcBorders>
              <w:top w:val="single" w:color="000000" w:sz="6" w:space="0"/>
              <w:bottom w:val="single" w:color="000000" w:sz="6" w:space="0"/>
            </w:tcBorders>
          </w:tcPr>
          <w:p w14:paraId="68F64012">
            <w:pPr>
              <w:pStyle w:val="224"/>
              <w:rPr>
                <w:rFonts w:hint="eastAsia" w:eastAsia="宋体"/>
                <w:lang w:val="en-US" w:eastAsia="zh-CN"/>
              </w:rPr>
            </w:pPr>
            <w:r>
              <w:rPr>
                <w:rFonts w:hint="eastAsia"/>
                <w:lang w:val="en-US" w:eastAsia="zh-CN"/>
              </w:rPr>
              <w:t>2</w:t>
            </w:r>
          </w:p>
        </w:tc>
      </w:tr>
      <w:tr w14:paraId="004485D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4A172A11">
            <w:pPr>
              <w:pStyle w:val="224"/>
              <w:rPr>
                <w:rFonts w:hint="default"/>
              </w:rPr>
            </w:pPr>
            <w:r>
              <w:rPr>
                <w:color w:val="000000"/>
              </w:rPr>
              <w:t>测试用例描述</w:t>
            </w:r>
          </w:p>
        </w:tc>
        <w:tc>
          <w:tcPr>
            <w:tcW w:w="4300" w:type="pct"/>
            <w:tcBorders>
              <w:top w:val="single" w:color="000000" w:sz="6" w:space="0"/>
              <w:bottom w:val="single" w:color="000000" w:sz="6" w:space="0"/>
            </w:tcBorders>
          </w:tcPr>
          <w:p w14:paraId="1EBE18FC">
            <w:pPr>
              <w:pStyle w:val="224"/>
              <w:rPr>
                <w:rFonts w:hint="default"/>
              </w:rPr>
            </w:pPr>
            <w:r>
              <w:rPr>
                <w:rFonts w:hint="eastAsia"/>
                <w:lang w:val="en-US" w:eastAsia="zh-CN"/>
              </w:rPr>
              <w:t>Web端查看其他</w:t>
            </w:r>
            <w:r>
              <w:t>界面下信息是否符合预期</w:t>
            </w:r>
          </w:p>
        </w:tc>
      </w:tr>
      <w:tr w14:paraId="318EA0F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0C1BA49F">
            <w:pPr>
              <w:pStyle w:val="224"/>
              <w:rPr>
                <w:rFonts w:hint="default"/>
              </w:rPr>
            </w:pPr>
            <w:r>
              <w:rPr>
                <w:color w:val="000000"/>
              </w:rPr>
              <w:t>预置条件</w:t>
            </w:r>
          </w:p>
        </w:tc>
        <w:tc>
          <w:tcPr>
            <w:tcW w:w="4300" w:type="pct"/>
            <w:tcBorders>
              <w:top w:val="single" w:color="000000" w:sz="6" w:space="0"/>
              <w:bottom w:val="single" w:color="000000" w:sz="6" w:space="0"/>
            </w:tcBorders>
          </w:tcPr>
          <w:p w14:paraId="55415DE0">
            <w:pPr>
              <w:pStyle w:val="224"/>
              <w:rPr>
                <w:rFonts w:hint="default"/>
                <w:lang w:val="en-US" w:eastAsia="zh-CN"/>
              </w:rPr>
            </w:pPr>
            <w:r>
              <w:rPr>
                <w:rFonts w:hint="eastAsia"/>
                <w:lang w:val="en-US" w:eastAsia="zh-CN"/>
              </w:rPr>
              <w:t>1、</w:t>
            </w:r>
            <w:r>
              <w:rPr>
                <w:rFonts w:hint="default"/>
                <w:lang w:val="en-US" w:eastAsia="zh-CN"/>
              </w:rPr>
              <w:t>机器上电</w:t>
            </w:r>
          </w:p>
          <w:p w14:paraId="6496206C">
            <w:pPr>
              <w:pStyle w:val="224"/>
              <w:rPr>
                <w:rFonts w:hint="eastAsia" w:eastAsia="宋体"/>
                <w:lang w:eastAsia="zh-CN"/>
              </w:rPr>
            </w:pPr>
            <w:r>
              <w:rPr>
                <w:rFonts w:hint="eastAsia"/>
                <w:lang w:val="en-US" w:eastAsia="zh-CN"/>
              </w:rPr>
              <w:t>2、</w:t>
            </w:r>
            <w:r>
              <w:rPr>
                <w:rFonts w:hint="default"/>
                <w:lang w:val="en-US" w:eastAsia="zh-CN"/>
              </w:rPr>
              <w:t>机器上插着</w:t>
            </w:r>
            <w:r>
              <w:rPr>
                <w:rFonts w:hint="default"/>
              </w:rPr>
              <w:t>网卡</w:t>
            </w:r>
            <w:r>
              <w:rPr>
                <w:rFonts w:hint="eastAsia"/>
                <w:lang w:eastAsia="zh-CN"/>
              </w:rPr>
              <w:t>E810XXVDA4G2P5</w:t>
            </w:r>
          </w:p>
        </w:tc>
      </w:tr>
      <w:tr w14:paraId="0549221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75DF54DD">
            <w:pPr>
              <w:pStyle w:val="224"/>
              <w:rPr>
                <w:rFonts w:hint="default"/>
              </w:rPr>
            </w:pPr>
            <w:r>
              <w:t>测试步骤</w:t>
            </w:r>
          </w:p>
        </w:tc>
        <w:tc>
          <w:tcPr>
            <w:tcW w:w="4300" w:type="pct"/>
            <w:tcBorders>
              <w:top w:val="single" w:color="000000" w:sz="6" w:space="0"/>
              <w:bottom w:val="single" w:color="000000" w:sz="6" w:space="0"/>
            </w:tcBorders>
          </w:tcPr>
          <w:p w14:paraId="7FF037F9">
            <w:pPr>
              <w:pStyle w:val="224"/>
              <w:rPr>
                <w:rFonts w:hint="eastAsia" w:eastAsia="宋体"/>
                <w:lang w:eastAsia="zh-CN"/>
              </w:rPr>
            </w:pPr>
            <w:r>
              <w:rPr>
                <w:rFonts w:hint="eastAsia"/>
                <w:lang w:val="en-US" w:eastAsia="zh-CN"/>
              </w:rPr>
              <w:t>登录web，在系统管理-其他-PCIE卡中查看</w:t>
            </w:r>
            <w:r>
              <w:t>网卡</w:t>
            </w:r>
            <w:r>
              <w:rPr>
                <w:rFonts w:hint="eastAsia"/>
                <w:lang w:eastAsia="zh-CN"/>
              </w:rPr>
              <w:t>E810XXVDA4G2P5</w:t>
            </w:r>
          </w:p>
        </w:tc>
      </w:tr>
      <w:tr w14:paraId="4F3DEC2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492A1A94">
            <w:pPr>
              <w:pStyle w:val="224"/>
              <w:rPr>
                <w:rFonts w:hint="default"/>
              </w:rPr>
            </w:pPr>
            <w:r>
              <w:t>预期结果</w:t>
            </w:r>
          </w:p>
        </w:tc>
        <w:tc>
          <w:tcPr>
            <w:tcW w:w="4300" w:type="pct"/>
            <w:tcBorders>
              <w:top w:val="single" w:color="000000" w:sz="6" w:space="0"/>
              <w:bottom w:val="single" w:color="000000" w:sz="6" w:space="0"/>
            </w:tcBorders>
          </w:tcPr>
          <w:p w14:paraId="7F943E67">
            <w:pPr>
              <w:pStyle w:val="224"/>
              <w:rPr>
                <w:rFonts w:hint="eastAsia"/>
                <w:lang w:val="en-US" w:eastAsia="zh-CN"/>
              </w:rPr>
            </w:pPr>
            <w:r>
              <w:rPr>
                <w:rFonts w:hint="eastAsia"/>
                <w:lang w:val="en-US" w:eastAsia="zh-CN"/>
              </w:rPr>
              <w:t>web端信息与网卡信息一致</w:t>
            </w:r>
          </w:p>
          <w:p w14:paraId="5E1A9C3C">
            <w:pPr>
              <w:pStyle w:val="224"/>
              <w:rPr>
                <w:rFonts w:hint="default"/>
                <w:lang w:val="en-US" w:eastAsia="zh-CN"/>
              </w:rPr>
            </w:pPr>
            <w:r>
              <w:drawing>
                <wp:inline distT="0" distB="0" distL="114300" distR="114300">
                  <wp:extent cx="5123180" cy="267970"/>
                  <wp:effectExtent l="0" t="0" r="12700" b="6350"/>
                  <wp:docPr id="5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11"/>
                          <pic:cNvPicPr>
                            <a:picLocks noChangeAspect="1"/>
                          </pic:cNvPicPr>
                        </pic:nvPicPr>
                        <pic:blipFill>
                          <a:blip r:embed="rId25"/>
                          <a:stretch>
                            <a:fillRect/>
                          </a:stretch>
                        </pic:blipFill>
                        <pic:spPr>
                          <a:xfrm>
                            <a:off x="0" y="0"/>
                            <a:ext cx="5123180" cy="267970"/>
                          </a:xfrm>
                          <a:prstGeom prst="rect">
                            <a:avLst/>
                          </a:prstGeom>
                          <a:noFill/>
                          <a:ln>
                            <a:noFill/>
                          </a:ln>
                        </pic:spPr>
                      </pic:pic>
                    </a:graphicData>
                  </a:graphic>
                </wp:inline>
              </w:drawing>
            </w:r>
          </w:p>
        </w:tc>
      </w:tr>
      <w:tr w14:paraId="4277147D">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5A7B6A6A">
            <w:pPr>
              <w:pStyle w:val="224"/>
              <w:rPr>
                <w:rFonts w:hint="default"/>
              </w:rPr>
            </w:pPr>
            <w:r>
              <w:t>测试结果</w:t>
            </w:r>
          </w:p>
        </w:tc>
        <w:tc>
          <w:tcPr>
            <w:tcW w:w="4300" w:type="pct"/>
            <w:tcBorders>
              <w:top w:val="single" w:color="000000" w:sz="6" w:space="0"/>
              <w:bottom w:val="single" w:color="000000" w:sz="6" w:space="0"/>
            </w:tcBorders>
          </w:tcPr>
          <w:p w14:paraId="76C8670D">
            <w:pPr>
              <w:pStyle w:val="224"/>
              <w:rPr>
                <w:rFonts w:hint="default"/>
                <w:lang w:val="en-US" w:eastAsia="zh-CN"/>
              </w:rPr>
            </w:pPr>
            <w:r>
              <w:drawing>
                <wp:inline distT="0" distB="0" distL="114300" distR="114300">
                  <wp:extent cx="5114290" cy="867410"/>
                  <wp:effectExtent l="0" t="0" r="6350" b="1270"/>
                  <wp:docPr id="5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13"/>
                          <pic:cNvPicPr>
                            <a:picLocks noChangeAspect="1"/>
                          </pic:cNvPicPr>
                        </pic:nvPicPr>
                        <pic:blipFill>
                          <a:blip r:embed="rId26"/>
                          <a:stretch>
                            <a:fillRect/>
                          </a:stretch>
                        </pic:blipFill>
                        <pic:spPr>
                          <a:xfrm>
                            <a:off x="0" y="0"/>
                            <a:ext cx="5114290" cy="867410"/>
                          </a:xfrm>
                          <a:prstGeom prst="rect">
                            <a:avLst/>
                          </a:prstGeom>
                          <a:noFill/>
                          <a:ln>
                            <a:noFill/>
                          </a:ln>
                        </pic:spPr>
                      </pic:pic>
                    </a:graphicData>
                  </a:graphic>
                </wp:inline>
              </w:drawing>
            </w:r>
          </w:p>
        </w:tc>
      </w:tr>
    </w:tbl>
    <w:p w14:paraId="13273D34">
      <w:pPr>
        <w:rPr>
          <w:rFonts w:hint="default"/>
        </w:rPr>
      </w:pPr>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349"/>
        <w:gridCol w:w="8289"/>
      </w:tblGrid>
      <w:tr w14:paraId="02ABC505">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0CA69E7B">
            <w:pPr>
              <w:pStyle w:val="224"/>
              <w:rPr>
                <w:rFonts w:hint="default"/>
              </w:rPr>
            </w:pPr>
            <w:r>
              <w:rPr>
                <w:color w:val="000000"/>
              </w:rPr>
              <w:t>测试编号</w:t>
            </w:r>
          </w:p>
        </w:tc>
        <w:tc>
          <w:tcPr>
            <w:tcW w:w="4300" w:type="pct"/>
            <w:tcBorders>
              <w:top w:val="single" w:color="000000" w:sz="6" w:space="0"/>
              <w:bottom w:val="single" w:color="000000" w:sz="6" w:space="0"/>
            </w:tcBorders>
          </w:tcPr>
          <w:p w14:paraId="2DCF526A">
            <w:pPr>
              <w:pStyle w:val="224"/>
              <w:rPr>
                <w:rFonts w:hint="default" w:eastAsia="宋体"/>
                <w:lang w:val="en-US" w:eastAsia="zh-CN"/>
              </w:rPr>
            </w:pPr>
            <w:r>
              <w:rPr>
                <w:rFonts w:hint="eastAsia"/>
                <w:lang w:val="en-US" w:eastAsia="zh-CN"/>
              </w:rPr>
              <w:t>3</w:t>
            </w:r>
          </w:p>
        </w:tc>
      </w:tr>
      <w:tr w14:paraId="4E424C8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783F63C6">
            <w:pPr>
              <w:pStyle w:val="224"/>
              <w:rPr>
                <w:rFonts w:hint="default"/>
              </w:rPr>
            </w:pPr>
            <w:r>
              <w:rPr>
                <w:color w:val="000000"/>
              </w:rPr>
              <w:t>测试用例描述</w:t>
            </w:r>
          </w:p>
        </w:tc>
        <w:tc>
          <w:tcPr>
            <w:tcW w:w="4300" w:type="pct"/>
            <w:tcBorders>
              <w:top w:val="single" w:color="000000" w:sz="6" w:space="0"/>
              <w:bottom w:val="single" w:color="000000" w:sz="6" w:space="0"/>
            </w:tcBorders>
          </w:tcPr>
          <w:p w14:paraId="11E2200A">
            <w:pPr>
              <w:pStyle w:val="224"/>
              <w:rPr>
                <w:rFonts w:hint="default"/>
                <w:lang w:val="en-US"/>
              </w:rPr>
            </w:pPr>
            <w:r>
              <w:rPr>
                <w:rFonts w:hint="eastAsia"/>
                <w:lang w:val="en-US" w:eastAsia="zh-CN"/>
              </w:rPr>
              <w:t>Web端一键收集并导出日志查看网卡信息</w:t>
            </w:r>
          </w:p>
        </w:tc>
      </w:tr>
      <w:tr w14:paraId="68324EA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323CD7DB">
            <w:pPr>
              <w:pStyle w:val="224"/>
              <w:rPr>
                <w:rFonts w:hint="default"/>
              </w:rPr>
            </w:pPr>
            <w:r>
              <w:rPr>
                <w:color w:val="000000"/>
              </w:rPr>
              <w:t>预置条件</w:t>
            </w:r>
          </w:p>
        </w:tc>
        <w:tc>
          <w:tcPr>
            <w:tcW w:w="4300" w:type="pct"/>
            <w:tcBorders>
              <w:top w:val="single" w:color="000000" w:sz="6" w:space="0"/>
              <w:bottom w:val="single" w:color="000000" w:sz="6" w:space="0"/>
            </w:tcBorders>
          </w:tcPr>
          <w:p w14:paraId="540A6ED4">
            <w:pPr>
              <w:pStyle w:val="224"/>
              <w:rPr>
                <w:rFonts w:hint="default"/>
                <w:lang w:val="en-US" w:eastAsia="zh-CN"/>
              </w:rPr>
            </w:pPr>
            <w:r>
              <w:rPr>
                <w:rFonts w:hint="eastAsia"/>
                <w:lang w:val="en-US" w:eastAsia="zh-CN"/>
              </w:rPr>
              <w:t>1、</w:t>
            </w:r>
            <w:r>
              <w:rPr>
                <w:rFonts w:hint="default"/>
                <w:lang w:val="en-US" w:eastAsia="zh-CN"/>
              </w:rPr>
              <w:t>机器上电</w:t>
            </w:r>
          </w:p>
          <w:p w14:paraId="57ED259A">
            <w:pPr>
              <w:pStyle w:val="224"/>
              <w:rPr>
                <w:rFonts w:hint="eastAsia" w:eastAsia="宋体"/>
                <w:lang w:eastAsia="zh-CN"/>
              </w:rPr>
            </w:pPr>
            <w:r>
              <w:rPr>
                <w:rFonts w:hint="eastAsia"/>
                <w:lang w:val="en-US" w:eastAsia="zh-CN"/>
              </w:rPr>
              <w:t>2、</w:t>
            </w:r>
            <w:r>
              <w:rPr>
                <w:rFonts w:hint="default"/>
                <w:lang w:val="en-US" w:eastAsia="zh-CN"/>
              </w:rPr>
              <w:t>机器上插着</w:t>
            </w:r>
            <w:r>
              <w:rPr>
                <w:rFonts w:hint="default"/>
              </w:rPr>
              <w:t>网卡</w:t>
            </w:r>
            <w:r>
              <w:rPr>
                <w:rFonts w:hint="eastAsia"/>
                <w:lang w:eastAsia="zh-CN"/>
              </w:rPr>
              <w:t>E810XXVDA4G2P5</w:t>
            </w:r>
          </w:p>
        </w:tc>
      </w:tr>
      <w:tr w14:paraId="55B172A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4F627954">
            <w:pPr>
              <w:pStyle w:val="224"/>
              <w:rPr>
                <w:rFonts w:hint="default"/>
              </w:rPr>
            </w:pPr>
            <w:r>
              <w:t>测试步骤</w:t>
            </w:r>
          </w:p>
        </w:tc>
        <w:tc>
          <w:tcPr>
            <w:tcW w:w="4300" w:type="pct"/>
            <w:tcBorders>
              <w:top w:val="single" w:color="000000" w:sz="6" w:space="0"/>
              <w:bottom w:val="single" w:color="000000" w:sz="6" w:space="0"/>
            </w:tcBorders>
          </w:tcPr>
          <w:p w14:paraId="7361B9D2">
            <w:pPr>
              <w:pStyle w:val="224"/>
              <w:rPr>
                <w:rFonts w:hint="default" w:eastAsia="宋体"/>
                <w:lang w:val="en-US" w:eastAsia="zh-CN"/>
              </w:rPr>
            </w:pPr>
            <w:r>
              <w:rPr>
                <w:rFonts w:hint="eastAsia"/>
              </w:rPr>
              <w:t>1、进行一键收集，查看收集的文件中的app_revision.txt</w:t>
            </w:r>
            <w:r>
              <w:rPr>
                <w:rFonts w:hint="eastAsia"/>
                <w:lang w:eastAsia="zh-CN"/>
              </w:rPr>
              <w:t>、card_info、net_card_info</w:t>
            </w:r>
            <w:r>
              <w:rPr>
                <w:rFonts w:hint="eastAsia"/>
                <w:lang w:val="en-US" w:eastAsia="zh-CN"/>
              </w:rPr>
              <w:t>以及dump_info/AppDump/product_mgmt/hardware_inventory.json路径下文件</w:t>
            </w:r>
          </w:p>
          <w:p w14:paraId="3EE618AD">
            <w:pPr>
              <w:pStyle w:val="224"/>
              <w:rPr>
                <w:rFonts w:hint="eastAsia" w:eastAsia="宋体"/>
                <w:lang w:eastAsia="zh-CN"/>
              </w:rPr>
            </w:pPr>
            <w:r>
              <w:rPr>
                <w:rFonts w:hint="eastAsia"/>
              </w:rPr>
              <w:t>2、将步骤1结果中的信息进行校验（动态信息和用命令查询到的信息进行对比，其他信息和接口卡资料信息进行对比）</w:t>
            </w:r>
          </w:p>
        </w:tc>
      </w:tr>
      <w:tr w14:paraId="2594912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17CB03A9">
            <w:pPr>
              <w:pStyle w:val="224"/>
              <w:rPr>
                <w:rFonts w:hint="default"/>
              </w:rPr>
            </w:pPr>
            <w:r>
              <w:t>预期结果</w:t>
            </w:r>
          </w:p>
        </w:tc>
        <w:tc>
          <w:tcPr>
            <w:tcW w:w="4300" w:type="pct"/>
            <w:tcBorders>
              <w:top w:val="single" w:color="000000" w:sz="6" w:space="0"/>
              <w:bottom w:val="single" w:color="000000" w:sz="6" w:space="0"/>
            </w:tcBorders>
          </w:tcPr>
          <w:p w14:paraId="1693FC19">
            <w:pPr>
              <w:pStyle w:val="224"/>
              <w:rPr>
                <w:rFonts w:hint="eastAsia"/>
                <w:lang w:val="en-US" w:eastAsia="zh-CN"/>
              </w:rPr>
            </w:pPr>
            <w:r>
              <w:rPr>
                <w:rFonts w:hint="eastAsia"/>
                <w:lang w:val="en-US" w:eastAsia="zh-CN"/>
              </w:rPr>
              <w:t>一键收集中的日志信息与网卡信息一致</w:t>
            </w:r>
          </w:p>
          <w:p w14:paraId="29C8E802">
            <w:pPr>
              <w:pStyle w:val="224"/>
              <w:rPr>
                <w:rFonts w:hint="default"/>
                <w:lang w:val="en-US" w:eastAsia="zh-CN"/>
              </w:rPr>
            </w:pPr>
            <w:r>
              <w:drawing>
                <wp:inline distT="0" distB="0" distL="114300" distR="114300">
                  <wp:extent cx="5111115" cy="247015"/>
                  <wp:effectExtent l="0" t="0" r="9525" b="12065"/>
                  <wp:docPr id="5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1"/>
                          <pic:cNvPicPr>
                            <a:picLocks noChangeAspect="1"/>
                          </pic:cNvPicPr>
                        </pic:nvPicPr>
                        <pic:blipFill>
                          <a:blip r:embed="rId17"/>
                          <a:stretch>
                            <a:fillRect/>
                          </a:stretch>
                        </pic:blipFill>
                        <pic:spPr>
                          <a:xfrm>
                            <a:off x="0" y="0"/>
                            <a:ext cx="5111115" cy="247015"/>
                          </a:xfrm>
                          <a:prstGeom prst="rect">
                            <a:avLst/>
                          </a:prstGeom>
                          <a:noFill/>
                          <a:ln>
                            <a:noFill/>
                          </a:ln>
                        </pic:spPr>
                      </pic:pic>
                    </a:graphicData>
                  </a:graphic>
                </wp:inline>
              </w:drawing>
            </w:r>
          </w:p>
        </w:tc>
      </w:tr>
      <w:tr w14:paraId="0B5AE9B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6373E778">
            <w:pPr>
              <w:pStyle w:val="224"/>
              <w:rPr>
                <w:rFonts w:hint="default"/>
              </w:rPr>
            </w:pPr>
            <w:r>
              <w:t>测试结果</w:t>
            </w:r>
          </w:p>
        </w:tc>
        <w:tc>
          <w:tcPr>
            <w:tcW w:w="4300" w:type="pct"/>
            <w:tcBorders>
              <w:top w:val="single" w:color="000000" w:sz="6" w:space="0"/>
              <w:bottom w:val="single" w:color="000000" w:sz="6" w:space="0"/>
            </w:tcBorders>
          </w:tcPr>
          <w:p w14:paraId="1B13F775">
            <w:pPr>
              <w:pStyle w:val="224"/>
              <w:rPr>
                <w:rFonts w:hint="eastAsia"/>
              </w:rPr>
            </w:pPr>
            <w:r>
              <w:rPr>
                <w:rFonts w:hint="eastAsia"/>
              </w:rPr>
              <w:t>app_revision.txt</w:t>
            </w:r>
          </w:p>
          <w:p w14:paraId="467E2A60">
            <w:pPr>
              <w:pStyle w:val="224"/>
              <w:rPr>
                <w:rFonts w:hint="default"/>
                <w:lang w:val="en-US" w:eastAsia="zh-CN"/>
              </w:rPr>
            </w:pPr>
            <w:r>
              <w:drawing>
                <wp:inline distT="0" distB="0" distL="114300" distR="114300">
                  <wp:extent cx="5126355" cy="2028190"/>
                  <wp:effectExtent l="0" t="0" r="9525" b="13970"/>
                  <wp:docPr id="5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14"/>
                          <pic:cNvPicPr>
                            <a:picLocks noChangeAspect="1"/>
                          </pic:cNvPicPr>
                        </pic:nvPicPr>
                        <pic:blipFill>
                          <a:blip r:embed="rId27"/>
                          <a:stretch>
                            <a:fillRect/>
                          </a:stretch>
                        </pic:blipFill>
                        <pic:spPr>
                          <a:xfrm>
                            <a:off x="0" y="0"/>
                            <a:ext cx="5126355" cy="2028190"/>
                          </a:xfrm>
                          <a:prstGeom prst="rect">
                            <a:avLst/>
                          </a:prstGeom>
                          <a:noFill/>
                          <a:ln>
                            <a:noFill/>
                          </a:ln>
                        </pic:spPr>
                      </pic:pic>
                    </a:graphicData>
                  </a:graphic>
                </wp:inline>
              </w:drawing>
            </w:r>
          </w:p>
          <w:p w14:paraId="79169CDC">
            <w:pPr>
              <w:pStyle w:val="224"/>
              <w:rPr>
                <w:rFonts w:hint="eastAsia"/>
                <w:lang w:eastAsia="zh-CN"/>
              </w:rPr>
            </w:pPr>
            <w:r>
              <w:rPr>
                <w:rFonts w:hint="eastAsia"/>
                <w:lang w:eastAsia="zh-CN"/>
              </w:rPr>
              <w:t>card_info</w:t>
            </w:r>
          </w:p>
          <w:p w14:paraId="74D41921">
            <w:pPr>
              <w:pStyle w:val="224"/>
              <w:rPr>
                <w:rFonts w:hint="default"/>
                <w:lang w:val="en-US" w:eastAsia="zh-CN"/>
              </w:rPr>
            </w:pPr>
            <w:r>
              <w:drawing>
                <wp:inline distT="0" distB="0" distL="114300" distR="114300">
                  <wp:extent cx="5111115" cy="966470"/>
                  <wp:effectExtent l="0" t="0" r="9525" b="8890"/>
                  <wp:docPr id="5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15"/>
                          <pic:cNvPicPr>
                            <a:picLocks noChangeAspect="1"/>
                          </pic:cNvPicPr>
                        </pic:nvPicPr>
                        <pic:blipFill>
                          <a:blip r:embed="rId28"/>
                          <a:stretch>
                            <a:fillRect/>
                          </a:stretch>
                        </pic:blipFill>
                        <pic:spPr>
                          <a:xfrm>
                            <a:off x="0" y="0"/>
                            <a:ext cx="5111115" cy="966470"/>
                          </a:xfrm>
                          <a:prstGeom prst="rect">
                            <a:avLst/>
                          </a:prstGeom>
                          <a:noFill/>
                          <a:ln>
                            <a:noFill/>
                          </a:ln>
                        </pic:spPr>
                      </pic:pic>
                    </a:graphicData>
                  </a:graphic>
                </wp:inline>
              </w:drawing>
            </w:r>
          </w:p>
          <w:p w14:paraId="43D1C886">
            <w:pPr>
              <w:pStyle w:val="224"/>
              <w:rPr>
                <w:rFonts w:hint="eastAsia"/>
                <w:lang w:eastAsia="zh-CN"/>
              </w:rPr>
            </w:pPr>
            <w:r>
              <w:rPr>
                <w:rFonts w:hint="eastAsia"/>
                <w:lang w:eastAsia="zh-CN"/>
              </w:rPr>
              <w:t>net_card_info</w:t>
            </w:r>
          </w:p>
          <w:p w14:paraId="65C13CE5">
            <w:pPr>
              <w:pStyle w:val="224"/>
              <w:rPr>
                <w:rFonts w:hint="eastAsia"/>
                <w:lang w:eastAsia="zh-CN"/>
              </w:rPr>
            </w:pPr>
            <w:r>
              <w:drawing>
                <wp:inline distT="0" distB="0" distL="114300" distR="114300">
                  <wp:extent cx="5120640" cy="2720340"/>
                  <wp:effectExtent l="0" t="0" r="0" b="7620"/>
                  <wp:docPr id="60"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16"/>
                          <pic:cNvPicPr>
                            <a:picLocks noChangeAspect="1"/>
                          </pic:cNvPicPr>
                        </pic:nvPicPr>
                        <pic:blipFill>
                          <a:blip r:embed="rId29"/>
                          <a:stretch>
                            <a:fillRect/>
                          </a:stretch>
                        </pic:blipFill>
                        <pic:spPr>
                          <a:xfrm>
                            <a:off x="0" y="0"/>
                            <a:ext cx="5120640" cy="2720340"/>
                          </a:xfrm>
                          <a:prstGeom prst="rect">
                            <a:avLst/>
                          </a:prstGeom>
                          <a:noFill/>
                          <a:ln>
                            <a:noFill/>
                          </a:ln>
                        </pic:spPr>
                      </pic:pic>
                    </a:graphicData>
                  </a:graphic>
                </wp:inline>
              </w:drawing>
            </w:r>
          </w:p>
          <w:p w14:paraId="72EEC3C6">
            <w:pPr>
              <w:pStyle w:val="224"/>
              <w:rPr>
                <w:rFonts w:hint="eastAsia"/>
                <w:lang w:val="en-US" w:eastAsia="zh-CN"/>
              </w:rPr>
            </w:pPr>
            <w:r>
              <w:rPr>
                <w:rFonts w:hint="eastAsia"/>
                <w:lang w:val="en-US" w:eastAsia="zh-CN"/>
              </w:rPr>
              <w:t>dump_info/AppDump/product_mgmt/hardware_inventory.json</w:t>
            </w:r>
          </w:p>
          <w:p w14:paraId="73D90FC0">
            <w:pPr>
              <w:pStyle w:val="224"/>
              <w:rPr>
                <w:rFonts w:hint="default"/>
                <w:lang w:val="en-US" w:eastAsia="zh-CN"/>
              </w:rPr>
            </w:pPr>
            <w:r>
              <w:drawing>
                <wp:inline distT="0" distB="0" distL="114300" distR="114300">
                  <wp:extent cx="5120005" cy="1941195"/>
                  <wp:effectExtent l="0" t="0" r="635" b="9525"/>
                  <wp:docPr id="61"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17"/>
                          <pic:cNvPicPr>
                            <a:picLocks noChangeAspect="1"/>
                          </pic:cNvPicPr>
                        </pic:nvPicPr>
                        <pic:blipFill>
                          <a:blip r:embed="rId30"/>
                          <a:stretch>
                            <a:fillRect/>
                          </a:stretch>
                        </pic:blipFill>
                        <pic:spPr>
                          <a:xfrm>
                            <a:off x="0" y="0"/>
                            <a:ext cx="5120005" cy="1941195"/>
                          </a:xfrm>
                          <a:prstGeom prst="rect">
                            <a:avLst/>
                          </a:prstGeom>
                          <a:noFill/>
                          <a:ln>
                            <a:noFill/>
                          </a:ln>
                        </pic:spPr>
                      </pic:pic>
                    </a:graphicData>
                  </a:graphic>
                </wp:inline>
              </w:drawing>
            </w:r>
          </w:p>
        </w:tc>
      </w:tr>
    </w:tbl>
    <w:p w14:paraId="326A4FDA">
      <w:pPr>
        <w:rPr>
          <w:rFonts w:hint="default"/>
        </w:rPr>
      </w:pPr>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349"/>
        <w:gridCol w:w="8289"/>
      </w:tblGrid>
      <w:tr w14:paraId="7212510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69C276D1">
            <w:pPr>
              <w:pStyle w:val="224"/>
              <w:rPr>
                <w:rFonts w:hint="default"/>
              </w:rPr>
            </w:pPr>
            <w:r>
              <w:rPr>
                <w:color w:val="000000"/>
              </w:rPr>
              <w:t>测试编号</w:t>
            </w:r>
          </w:p>
        </w:tc>
        <w:tc>
          <w:tcPr>
            <w:tcW w:w="4300" w:type="pct"/>
            <w:tcBorders>
              <w:top w:val="single" w:color="000000" w:sz="6" w:space="0"/>
              <w:bottom w:val="single" w:color="000000" w:sz="6" w:space="0"/>
            </w:tcBorders>
          </w:tcPr>
          <w:p w14:paraId="0F8D380E">
            <w:pPr>
              <w:pStyle w:val="224"/>
              <w:rPr>
                <w:rFonts w:hint="eastAsia" w:eastAsia="宋体"/>
                <w:lang w:val="en-US" w:eastAsia="zh-CN"/>
              </w:rPr>
            </w:pPr>
            <w:r>
              <w:rPr>
                <w:rFonts w:hint="eastAsia"/>
                <w:lang w:val="en-US" w:eastAsia="zh-CN"/>
              </w:rPr>
              <w:t>4</w:t>
            </w:r>
          </w:p>
        </w:tc>
      </w:tr>
      <w:tr w14:paraId="2642A76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263616EC">
            <w:pPr>
              <w:pStyle w:val="224"/>
              <w:rPr>
                <w:rFonts w:hint="default"/>
              </w:rPr>
            </w:pPr>
            <w:r>
              <w:rPr>
                <w:color w:val="000000"/>
              </w:rPr>
              <w:t>测试用例描述</w:t>
            </w:r>
          </w:p>
        </w:tc>
        <w:tc>
          <w:tcPr>
            <w:tcW w:w="4300" w:type="pct"/>
            <w:tcBorders>
              <w:top w:val="single" w:color="000000" w:sz="6" w:space="0"/>
              <w:bottom w:val="single" w:color="000000" w:sz="6" w:space="0"/>
            </w:tcBorders>
          </w:tcPr>
          <w:p w14:paraId="39AC9297">
            <w:pPr>
              <w:pStyle w:val="224"/>
              <w:rPr>
                <w:rFonts w:hint="default" w:eastAsia="宋体"/>
                <w:lang w:val="en-US" w:eastAsia="zh-CN"/>
              </w:rPr>
            </w:pPr>
            <w:r>
              <w:rPr>
                <w:rFonts w:hint="eastAsia"/>
                <w:lang w:val="en-US" w:eastAsia="zh-CN"/>
              </w:rPr>
              <w:t>使用redfish查看指定PCIE设备信息</w:t>
            </w:r>
          </w:p>
        </w:tc>
      </w:tr>
      <w:tr w14:paraId="09DCCF1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2623C3CB">
            <w:pPr>
              <w:pStyle w:val="224"/>
              <w:rPr>
                <w:rFonts w:hint="default"/>
              </w:rPr>
            </w:pPr>
            <w:r>
              <w:rPr>
                <w:color w:val="000000"/>
              </w:rPr>
              <w:t>预置条件</w:t>
            </w:r>
          </w:p>
        </w:tc>
        <w:tc>
          <w:tcPr>
            <w:tcW w:w="4300" w:type="pct"/>
            <w:tcBorders>
              <w:top w:val="single" w:color="000000" w:sz="6" w:space="0"/>
              <w:bottom w:val="single" w:color="000000" w:sz="6" w:space="0"/>
            </w:tcBorders>
          </w:tcPr>
          <w:p w14:paraId="0A08E5DB">
            <w:pPr>
              <w:pStyle w:val="224"/>
              <w:rPr>
                <w:rFonts w:hint="default"/>
                <w:lang w:val="en-US" w:eastAsia="zh-CN"/>
              </w:rPr>
            </w:pPr>
            <w:r>
              <w:rPr>
                <w:rFonts w:hint="eastAsia"/>
                <w:lang w:val="en-US" w:eastAsia="zh-CN"/>
              </w:rPr>
              <w:t>1、</w:t>
            </w:r>
            <w:r>
              <w:rPr>
                <w:rFonts w:hint="default"/>
                <w:lang w:val="en-US" w:eastAsia="zh-CN"/>
              </w:rPr>
              <w:t>机器上电</w:t>
            </w:r>
          </w:p>
          <w:p w14:paraId="1C400992">
            <w:pPr>
              <w:pStyle w:val="224"/>
              <w:rPr>
                <w:rFonts w:hint="eastAsia" w:eastAsia="宋体"/>
                <w:lang w:eastAsia="zh-CN"/>
              </w:rPr>
            </w:pPr>
            <w:r>
              <w:rPr>
                <w:rFonts w:hint="eastAsia"/>
                <w:lang w:val="en-US" w:eastAsia="zh-CN"/>
              </w:rPr>
              <w:t>2、</w:t>
            </w:r>
            <w:r>
              <w:rPr>
                <w:rFonts w:hint="default"/>
                <w:lang w:val="en-US" w:eastAsia="zh-CN"/>
              </w:rPr>
              <w:t>机器上插着</w:t>
            </w:r>
            <w:r>
              <w:rPr>
                <w:rFonts w:hint="default"/>
              </w:rPr>
              <w:t>网卡</w:t>
            </w:r>
            <w:r>
              <w:rPr>
                <w:rFonts w:hint="eastAsia"/>
                <w:lang w:eastAsia="zh-CN"/>
              </w:rPr>
              <w:t>E810XXVDA4G2P5</w:t>
            </w:r>
          </w:p>
        </w:tc>
      </w:tr>
      <w:tr w14:paraId="3063641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5B20179C">
            <w:pPr>
              <w:pStyle w:val="224"/>
              <w:rPr>
                <w:rFonts w:hint="default"/>
              </w:rPr>
            </w:pPr>
            <w:r>
              <w:t>测试步骤</w:t>
            </w:r>
          </w:p>
        </w:tc>
        <w:tc>
          <w:tcPr>
            <w:tcW w:w="4300" w:type="pct"/>
            <w:tcBorders>
              <w:top w:val="single" w:color="000000" w:sz="6" w:space="0"/>
              <w:bottom w:val="single" w:color="000000" w:sz="6" w:space="0"/>
            </w:tcBorders>
          </w:tcPr>
          <w:p w14:paraId="64DEDA81">
            <w:pPr>
              <w:pStyle w:val="224"/>
              <w:rPr>
                <w:rFonts w:hint="eastAsia"/>
                <w:lang w:val="en-US" w:eastAsia="zh-CN"/>
              </w:rPr>
            </w:pPr>
            <w:r>
              <w:rPr>
                <w:rFonts w:hint="eastAsia"/>
                <w:lang w:val="en-US" w:eastAsia="zh-CN"/>
              </w:rPr>
              <w:t>在postman中使用如下链接查看网卡信息：</w:t>
            </w:r>
          </w:p>
          <w:p w14:paraId="2DB0D3B8">
            <w:pPr>
              <w:pStyle w:val="224"/>
              <w:rPr>
                <w:rFonts w:hint="default"/>
                <w:lang w:val="en-US" w:eastAsia="zh-CN"/>
              </w:rPr>
            </w:pPr>
            <w:r>
              <w:rPr>
                <w:rFonts w:hint="default"/>
                <w:lang w:val="en-US" w:eastAsia="zh-CN"/>
              </w:rPr>
              <w:t>https://{{ip}}/redfish/v1/Chassis/1/PCIeDevices/PCIeCard6</w:t>
            </w:r>
          </w:p>
        </w:tc>
      </w:tr>
      <w:tr w14:paraId="1736A7D3">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3507508E">
            <w:pPr>
              <w:pStyle w:val="224"/>
              <w:rPr>
                <w:rFonts w:hint="default"/>
              </w:rPr>
            </w:pPr>
            <w:r>
              <w:t>预期结果</w:t>
            </w:r>
          </w:p>
        </w:tc>
        <w:tc>
          <w:tcPr>
            <w:tcW w:w="4300" w:type="pct"/>
            <w:tcBorders>
              <w:top w:val="single" w:color="000000" w:sz="6" w:space="0"/>
              <w:bottom w:val="single" w:color="000000" w:sz="6" w:space="0"/>
            </w:tcBorders>
          </w:tcPr>
          <w:p w14:paraId="37432CCF">
            <w:pPr>
              <w:pStyle w:val="224"/>
              <w:rPr>
                <w:rFonts w:hint="eastAsia"/>
                <w:lang w:val="en-US" w:eastAsia="zh-CN"/>
              </w:rPr>
            </w:pPr>
            <w:r>
              <w:rPr>
                <w:rFonts w:hint="eastAsia"/>
                <w:lang w:val="en-US" w:eastAsia="zh-CN"/>
              </w:rPr>
              <w:t>返回200，获取到的信息与网卡信息一致</w:t>
            </w:r>
          </w:p>
          <w:p w14:paraId="3BBC8A7E">
            <w:pPr>
              <w:pStyle w:val="224"/>
              <w:rPr>
                <w:rFonts w:hint="default"/>
                <w:lang w:val="en-US" w:eastAsia="zh-CN"/>
              </w:rPr>
            </w:pPr>
            <w:r>
              <w:drawing>
                <wp:inline distT="0" distB="0" distL="114300" distR="114300">
                  <wp:extent cx="5111115" cy="247015"/>
                  <wp:effectExtent l="0" t="0" r="9525" b="12065"/>
                  <wp:docPr id="5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1"/>
                          <pic:cNvPicPr>
                            <a:picLocks noChangeAspect="1"/>
                          </pic:cNvPicPr>
                        </pic:nvPicPr>
                        <pic:blipFill>
                          <a:blip r:embed="rId17"/>
                          <a:stretch>
                            <a:fillRect/>
                          </a:stretch>
                        </pic:blipFill>
                        <pic:spPr>
                          <a:xfrm>
                            <a:off x="0" y="0"/>
                            <a:ext cx="5111115" cy="247015"/>
                          </a:xfrm>
                          <a:prstGeom prst="rect">
                            <a:avLst/>
                          </a:prstGeom>
                          <a:noFill/>
                          <a:ln>
                            <a:noFill/>
                          </a:ln>
                        </pic:spPr>
                      </pic:pic>
                    </a:graphicData>
                  </a:graphic>
                </wp:inline>
              </w:drawing>
            </w:r>
          </w:p>
        </w:tc>
      </w:tr>
      <w:tr w14:paraId="4C0FB6FA">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540CBAB2">
            <w:pPr>
              <w:pStyle w:val="224"/>
              <w:rPr>
                <w:rFonts w:hint="default"/>
              </w:rPr>
            </w:pPr>
            <w:r>
              <w:t>测试结果</w:t>
            </w:r>
          </w:p>
        </w:tc>
        <w:tc>
          <w:tcPr>
            <w:tcW w:w="4300" w:type="pct"/>
            <w:tcBorders>
              <w:top w:val="single" w:color="000000" w:sz="6" w:space="0"/>
              <w:bottom w:val="single" w:color="000000" w:sz="6" w:space="0"/>
            </w:tcBorders>
          </w:tcPr>
          <w:p w14:paraId="5D4D9EC4">
            <w:pPr>
              <w:pStyle w:val="224"/>
            </w:pPr>
            <w:r>
              <w:drawing>
                <wp:inline distT="0" distB="0" distL="114300" distR="114300">
                  <wp:extent cx="5125720" cy="3684270"/>
                  <wp:effectExtent l="0" t="0" r="10160" b="381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31"/>
                          <a:stretch>
                            <a:fillRect/>
                          </a:stretch>
                        </pic:blipFill>
                        <pic:spPr>
                          <a:xfrm>
                            <a:off x="0" y="0"/>
                            <a:ext cx="5125720" cy="3684270"/>
                          </a:xfrm>
                          <a:prstGeom prst="rect">
                            <a:avLst/>
                          </a:prstGeom>
                          <a:noFill/>
                          <a:ln>
                            <a:noFill/>
                          </a:ln>
                        </pic:spPr>
                      </pic:pic>
                    </a:graphicData>
                  </a:graphic>
                </wp:inline>
              </w:drawing>
            </w:r>
          </w:p>
          <w:p w14:paraId="6DC6B356">
            <w:pPr>
              <w:pStyle w:val="224"/>
              <w:rPr>
                <w:rFonts w:hint="default"/>
                <w:lang w:val="en-US" w:eastAsia="zh-CN"/>
              </w:rPr>
            </w:pPr>
            <w:bookmarkStart w:id="14" w:name="_GoBack"/>
            <w:r>
              <w:drawing>
                <wp:inline distT="0" distB="0" distL="114300" distR="114300">
                  <wp:extent cx="5123180" cy="2944495"/>
                  <wp:effectExtent l="0" t="0" r="12700" b="12065"/>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32"/>
                          <a:stretch>
                            <a:fillRect/>
                          </a:stretch>
                        </pic:blipFill>
                        <pic:spPr>
                          <a:xfrm>
                            <a:off x="0" y="0"/>
                            <a:ext cx="5123180" cy="2944495"/>
                          </a:xfrm>
                          <a:prstGeom prst="rect">
                            <a:avLst/>
                          </a:prstGeom>
                          <a:noFill/>
                          <a:ln>
                            <a:noFill/>
                          </a:ln>
                        </pic:spPr>
                      </pic:pic>
                    </a:graphicData>
                  </a:graphic>
                </wp:inline>
              </w:drawing>
            </w:r>
            <w:bookmarkEnd w:id="14"/>
          </w:p>
        </w:tc>
      </w:tr>
    </w:tbl>
    <w:p w14:paraId="48850B25">
      <w:pPr>
        <w:rPr>
          <w:rFonts w:hint="default"/>
        </w:rPr>
      </w:pPr>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349"/>
        <w:gridCol w:w="8289"/>
      </w:tblGrid>
      <w:tr w14:paraId="2E6A96A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38FAB25D">
            <w:pPr>
              <w:pStyle w:val="224"/>
              <w:rPr>
                <w:rFonts w:hint="default"/>
              </w:rPr>
            </w:pPr>
            <w:r>
              <w:rPr>
                <w:color w:val="000000"/>
              </w:rPr>
              <w:t>测试编号</w:t>
            </w:r>
          </w:p>
        </w:tc>
        <w:tc>
          <w:tcPr>
            <w:tcW w:w="4300" w:type="pct"/>
            <w:tcBorders>
              <w:top w:val="single" w:color="000000" w:sz="6" w:space="0"/>
              <w:bottom w:val="single" w:color="000000" w:sz="6" w:space="0"/>
            </w:tcBorders>
          </w:tcPr>
          <w:p w14:paraId="2B3C2ACC">
            <w:pPr>
              <w:pStyle w:val="224"/>
              <w:rPr>
                <w:rFonts w:hint="eastAsia" w:eastAsia="宋体"/>
                <w:lang w:val="en-US" w:eastAsia="zh-CN"/>
              </w:rPr>
            </w:pPr>
            <w:r>
              <w:rPr>
                <w:rFonts w:hint="eastAsia"/>
                <w:lang w:val="en-US" w:eastAsia="zh-CN"/>
              </w:rPr>
              <w:t>5</w:t>
            </w:r>
          </w:p>
        </w:tc>
      </w:tr>
      <w:tr w14:paraId="3A20471F">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3202892C">
            <w:pPr>
              <w:pStyle w:val="224"/>
              <w:rPr>
                <w:rFonts w:hint="default"/>
              </w:rPr>
            </w:pPr>
            <w:r>
              <w:rPr>
                <w:color w:val="000000"/>
              </w:rPr>
              <w:t>测试用例描述</w:t>
            </w:r>
          </w:p>
        </w:tc>
        <w:tc>
          <w:tcPr>
            <w:tcW w:w="4300" w:type="pct"/>
            <w:tcBorders>
              <w:top w:val="single" w:color="000000" w:sz="6" w:space="0"/>
              <w:bottom w:val="single" w:color="000000" w:sz="6" w:space="0"/>
            </w:tcBorders>
          </w:tcPr>
          <w:p w14:paraId="0075B299">
            <w:pPr>
              <w:pStyle w:val="224"/>
              <w:rPr>
                <w:rFonts w:hint="default" w:eastAsia="宋体"/>
                <w:lang w:val="en-US" w:eastAsia="zh-CN"/>
              </w:rPr>
            </w:pPr>
            <w:r>
              <w:rPr>
                <w:rFonts w:hint="eastAsia"/>
                <w:lang w:val="en-US" w:eastAsia="zh-CN"/>
              </w:rPr>
              <w:t>使用redfish查询指定网卡资源信息</w:t>
            </w:r>
          </w:p>
        </w:tc>
      </w:tr>
      <w:tr w14:paraId="09295B2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7D617661">
            <w:pPr>
              <w:pStyle w:val="224"/>
              <w:rPr>
                <w:rFonts w:hint="default"/>
              </w:rPr>
            </w:pPr>
            <w:r>
              <w:rPr>
                <w:color w:val="000000"/>
              </w:rPr>
              <w:t>预置条件</w:t>
            </w:r>
          </w:p>
        </w:tc>
        <w:tc>
          <w:tcPr>
            <w:tcW w:w="4300" w:type="pct"/>
            <w:tcBorders>
              <w:top w:val="single" w:color="000000" w:sz="6" w:space="0"/>
              <w:bottom w:val="single" w:color="000000" w:sz="6" w:space="0"/>
            </w:tcBorders>
          </w:tcPr>
          <w:p w14:paraId="1546EA4C">
            <w:pPr>
              <w:pStyle w:val="224"/>
              <w:rPr>
                <w:rFonts w:hint="default"/>
                <w:lang w:val="en-US" w:eastAsia="zh-CN"/>
              </w:rPr>
            </w:pPr>
            <w:r>
              <w:rPr>
                <w:rFonts w:hint="eastAsia"/>
                <w:lang w:val="en-US" w:eastAsia="zh-CN"/>
              </w:rPr>
              <w:t>1、</w:t>
            </w:r>
            <w:r>
              <w:rPr>
                <w:rFonts w:hint="default"/>
                <w:lang w:val="en-US" w:eastAsia="zh-CN"/>
              </w:rPr>
              <w:t>机器上电</w:t>
            </w:r>
          </w:p>
          <w:p w14:paraId="402DA753">
            <w:pPr>
              <w:pStyle w:val="224"/>
              <w:rPr>
                <w:rFonts w:hint="eastAsia" w:eastAsia="宋体"/>
                <w:lang w:val="en-US" w:eastAsia="zh-CN"/>
              </w:rPr>
            </w:pPr>
            <w:r>
              <w:rPr>
                <w:rFonts w:hint="eastAsia"/>
                <w:lang w:val="en-US" w:eastAsia="zh-CN"/>
              </w:rPr>
              <w:t>2、</w:t>
            </w:r>
            <w:r>
              <w:rPr>
                <w:rFonts w:hint="default"/>
                <w:lang w:val="en-US" w:eastAsia="zh-CN"/>
              </w:rPr>
              <w:t>机器上插着</w:t>
            </w:r>
            <w:r>
              <w:rPr>
                <w:rFonts w:hint="default"/>
              </w:rPr>
              <w:t>网卡</w:t>
            </w:r>
            <w:r>
              <w:rPr>
                <w:rFonts w:hint="eastAsia"/>
                <w:lang w:eastAsia="zh-CN"/>
              </w:rPr>
              <w:t>E810XXVDA4G2P5</w:t>
            </w:r>
          </w:p>
        </w:tc>
      </w:tr>
      <w:tr w14:paraId="17CC288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57DD5B54">
            <w:pPr>
              <w:pStyle w:val="224"/>
              <w:rPr>
                <w:rFonts w:hint="default"/>
              </w:rPr>
            </w:pPr>
            <w:r>
              <w:t>测试步骤</w:t>
            </w:r>
          </w:p>
        </w:tc>
        <w:tc>
          <w:tcPr>
            <w:tcW w:w="4300" w:type="pct"/>
            <w:tcBorders>
              <w:top w:val="single" w:color="000000" w:sz="6" w:space="0"/>
              <w:bottom w:val="single" w:color="000000" w:sz="6" w:space="0"/>
            </w:tcBorders>
          </w:tcPr>
          <w:p w14:paraId="0D19F047">
            <w:pPr>
              <w:pStyle w:val="224"/>
              <w:rPr>
                <w:rFonts w:hint="eastAsia"/>
                <w:lang w:val="en-US" w:eastAsia="zh-CN"/>
              </w:rPr>
            </w:pPr>
            <w:r>
              <w:rPr>
                <w:rFonts w:hint="eastAsia"/>
                <w:lang w:val="en-US" w:eastAsia="zh-CN"/>
              </w:rPr>
              <w:t>在postman中使用如下链接查看网卡信息：</w:t>
            </w:r>
          </w:p>
          <w:p w14:paraId="4E96D4C8">
            <w:pPr>
              <w:pStyle w:val="224"/>
              <w:rPr>
                <w:rFonts w:hint="default"/>
              </w:rPr>
            </w:pPr>
            <w:r>
              <w:rPr>
                <w:rFonts w:hint="default"/>
              </w:rPr>
              <w:t>https://{{ip}}/redfish/v1/Chassis/1/NetworkAdapters/PCIeCard6(E810XXVDA4G2P5)</w:t>
            </w:r>
          </w:p>
        </w:tc>
      </w:tr>
      <w:tr w14:paraId="5C69F249">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7031DB40">
            <w:pPr>
              <w:pStyle w:val="224"/>
              <w:rPr>
                <w:rFonts w:hint="default"/>
              </w:rPr>
            </w:pPr>
            <w:r>
              <w:t>预期结果</w:t>
            </w:r>
          </w:p>
        </w:tc>
        <w:tc>
          <w:tcPr>
            <w:tcW w:w="4300" w:type="pct"/>
            <w:tcBorders>
              <w:top w:val="single" w:color="000000" w:sz="6" w:space="0"/>
              <w:bottom w:val="single" w:color="000000" w:sz="6" w:space="0"/>
            </w:tcBorders>
          </w:tcPr>
          <w:p w14:paraId="3A3BE6DD">
            <w:pPr>
              <w:pStyle w:val="224"/>
              <w:rPr>
                <w:rFonts w:hint="eastAsia"/>
                <w:lang w:val="en-US" w:eastAsia="zh-CN"/>
              </w:rPr>
            </w:pPr>
            <w:r>
              <w:rPr>
                <w:rFonts w:hint="eastAsia"/>
                <w:lang w:val="en-US" w:eastAsia="zh-CN"/>
              </w:rPr>
              <w:t>返回200，获取到的信息与网卡信息一致</w:t>
            </w:r>
          </w:p>
          <w:p w14:paraId="26BA3F8F">
            <w:pPr>
              <w:pStyle w:val="224"/>
              <w:rPr>
                <w:rFonts w:hint="default"/>
              </w:rPr>
            </w:pPr>
            <w:r>
              <w:drawing>
                <wp:inline distT="0" distB="0" distL="114300" distR="114300">
                  <wp:extent cx="5111115" cy="247015"/>
                  <wp:effectExtent l="0" t="0" r="9525" b="12065"/>
                  <wp:docPr id="5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1"/>
                          <pic:cNvPicPr>
                            <a:picLocks noChangeAspect="1"/>
                          </pic:cNvPicPr>
                        </pic:nvPicPr>
                        <pic:blipFill>
                          <a:blip r:embed="rId17"/>
                          <a:stretch>
                            <a:fillRect/>
                          </a:stretch>
                        </pic:blipFill>
                        <pic:spPr>
                          <a:xfrm>
                            <a:off x="0" y="0"/>
                            <a:ext cx="5111115" cy="247015"/>
                          </a:xfrm>
                          <a:prstGeom prst="rect">
                            <a:avLst/>
                          </a:prstGeom>
                          <a:noFill/>
                          <a:ln>
                            <a:noFill/>
                          </a:ln>
                        </pic:spPr>
                      </pic:pic>
                    </a:graphicData>
                  </a:graphic>
                </wp:inline>
              </w:drawing>
            </w:r>
          </w:p>
        </w:tc>
      </w:tr>
      <w:tr w14:paraId="33FFD78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126D2A60">
            <w:pPr>
              <w:pStyle w:val="224"/>
              <w:rPr>
                <w:rFonts w:hint="default"/>
              </w:rPr>
            </w:pPr>
            <w:r>
              <w:t>测试结果</w:t>
            </w:r>
          </w:p>
        </w:tc>
        <w:tc>
          <w:tcPr>
            <w:tcW w:w="4300" w:type="pct"/>
            <w:tcBorders>
              <w:top w:val="single" w:color="000000" w:sz="6" w:space="0"/>
              <w:bottom w:val="single" w:color="000000" w:sz="6" w:space="0"/>
            </w:tcBorders>
          </w:tcPr>
          <w:p w14:paraId="3387E63D">
            <w:pPr>
              <w:pStyle w:val="224"/>
              <w:rPr>
                <w:rFonts w:hint="default" w:eastAsia="宋体"/>
                <w:lang w:val="en-US" w:eastAsia="zh-CN"/>
              </w:rPr>
            </w:pPr>
            <w:r>
              <w:rPr>
                <w:rFonts w:hint="eastAsia"/>
                <w:lang w:val="en-US" w:eastAsia="zh-CN"/>
              </w:rPr>
              <w:t>有ibma</w:t>
            </w:r>
          </w:p>
          <w:p w14:paraId="6419D453">
            <w:pPr>
              <w:pStyle w:val="224"/>
              <w:rPr>
                <w:rFonts w:hint="eastAsia" w:eastAsia="宋体"/>
                <w:lang w:eastAsia="zh-CN"/>
              </w:rPr>
            </w:pPr>
            <w:r>
              <w:drawing>
                <wp:inline distT="0" distB="0" distL="114300" distR="114300">
                  <wp:extent cx="5120005" cy="8085455"/>
                  <wp:effectExtent l="0" t="0" r="635" b="6985"/>
                  <wp:docPr id="6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19"/>
                          <pic:cNvPicPr>
                            <a:picLocks noChangeAspect="1"/>
                          </pic:cNvPicPr>
                        </pic:nvPicPr>
                        <pic:blipFill>
                          <a:blip r:embed="rId33"/>
                          <a:stretch>
                            <a:fillRect/>
                          </a:stretch>
                        </pic:blipFill>
                        <pic:spPr>
                          <a:xfrm>
                            <a:off x="0" y="0"/>
                            <a:ext cx="5120005" cy="8085455"/>
                          </a:xfrm>
                          <a:prstGeom prst="rect">
                            <a:avLst/>
                          </a:prstGeom>
                          <a:noFill/>
                          <a:ln>
                            <a:noFill/>
                          </a:ln>
                        </pic:spPr>
                      </pic:pic>
                    </a:graphicData>
                  </a:graphic>
                </wp:inline>
              </w:drawing>
            </w:r>
          </w:p>
          <w:p w14:paraId="2C831D79">
            <w:pPr>
              <w:pStyle w:val="224"/>
              <w:rPr>
                <w:rFonts w:hint="eastAsia"/>
                <w:lang w:val="en-US" w:eastAsia="zh-CN"/>
              </w:rPr>
            </w:pPr>
            <w:r>
              <w:rPr>
                <w:rFonts w:hint="eastAsia"/>
                <w:lang w:val="en-US" w:eastAsia="zh-CN"/>
              </w:rPr>
              <w:t>无ibma</w:t>
            </w:r>
          </w:p>
          <w:p w14:paraId="174EEE60">
            <w:pPr>
              <w:pStyle w:val="224"/>
              <w:rPr>
                <w:rFonts w:hint="eastAsia"/>
                <w:lang w:val="en-US" w:eastAsia="zh-CN"/>
              </w:rPr>
            </w:pPr>
            <w:r>
              <w:drawing>
                <wp:inline distT="0" distB="0" distL="114300" distR="114300">
                  <wp:extent cx="5118100" cy="8032750"/>
                  <wp:effectExtent l="0" t="0" r="2540" b="13970"/>
                  <wp:docPr id="97"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55"/>
                          <pic:cNvPicPr>
                            <a:picLocks noChangeAspect="1"/>
                          </pic:cNvPicPr>
                        </pic:nvPicPr>
                        <pic:blipFill>
                          <a:blip r:embed="rId34"/>
                          <a:stretch>
                            <a:fillRect/>
                          </a:stretch>
                        </pic:blipFill>
                        <pic:spPr>
                          <a:xfrm>
                            <a:off x="0" y="0"/>
                            <a:ext cx="5118100" cy="8032750"/>
                          </a:xfrm>
                          <a:prstGeom prst="rect">
                            <a:avLst/>
                          </a:prstGeom>
                          <a:noFill/>
                          <a:ln>
                            <a:noFill/>
                          </a:ln>
                        </pic:spPr>
                      </pic:pic>
                    </a:graphicData>
                  </a:graphic>
                </wp:inline>
              </w:drawing>
            </w:r>
          </w:p>
          <w:p w14:paraId="22BEB3C5">
            <w:pPr>
              <w:pStyle w:val="224"/>
              <w:rPr>
                <w:rFonts w:hint="default"/>
                <w:lang w:val="en-US" w:eastAsia="zh-CN"/>
              </w:rPr>
            </w:pPr>
          </w:p>
        </w:tc>
      </w:tr>
    </w:tbl>
    <w:p w14:paraId="151E1560">
      <w:pPr>
        <w:rPr>
          <w:rFonts w:hint="default"/>
        </w:rPr>
      </w:pPr>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349"/>
        <w:gridCol w:w="8289"/>
      </w:tblGrid>
      <w:tr w14:paraId="6A18E1D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4674C526">
            <w:pPr>
              <w:pStyle w:val="224"/>
              <w:rPr>
                <w:rFonts w:hint="default"/>
              </w:rPr>
            </w:pPr>
            <w:r>
              <w:rPr>
                <w:color w:val="000000"/>
              </w:rPr>
              <w:t>测试编号</w:t>
            </w:r>
          </w:p>
        </w:tc>
        <w:tc>
          <w:tcPr>
            <w:tcW w:w="4300" w:type="pct"/>
            <w:tcBorders>
              <w:top w:val="single" w:color="000000" w:sz="6" w:space="0"/>
              <w:bottom w:val="single" w:color="000000" w:sz="6" w:space="0"/>
            </w:tcBorders>
          </w:tcPr>
          <w:p w14:paraId="035B62AE">
            <w:pPr>
              <w:pStyle w:val="224"/>
              <w:rPr>
                <w:rFonts w:hint="eastAsia" w:eastAsia="宋体"/>
                <w:lang w:val="en-US" w:eastAsia="zh-CN"/>
              </w:rPr>
            </w:pPr>
            <w:r>
              <w:rPr>
                <w:rFonts w:hint="eastAsia"/>
                <w:lang w:val="en-US" w:eastAsia="zh-CN"/>
              </w:rPr>
              <w:t>6</w:t>
            </w:r>
          </w:p>
        </w:tc>
      </w:tr>
      <w:tr w14:paraId="1B48F87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7F3EC629">
            <w:pPr>
              <w:pStyle w:val="224"/>
              <w:rPr>
                <w:rFonts w:hint="default"/>
              </w:rPr>
            </w:pPr>
            <w:r>
              <w:rPr>
                <w:color w:val="000000"/>
              </w:rPr>
              <w:t>测试用例描述</w:t>
            </w:r>
          </w:p>
        </w:tc>
        <w:tc>
          <w:tcPr>
            <w:tcW w:w="4300" w:type="pct"/>
            <w:tcBorders>
              <w:top w:val="single" w:color="000000" w:sz="6" w:space="0"/>
              <w:bottom w:val="single" w:color="000000" w:sz="6" w:space="0"/>
            </w:tcBorders>
          </w:tcPr>
          <w:p w14:paraId="110F3F62">
            <w:pPr>
              <w:pStyle w:val="224"/>
              <w:rPr>
                <w:rFonts w:hint="default"/>
              </w:rPr>
            </w:pPr>
            <w:r>
              <w:rPr>
                <w:rFonts w:hint="eastAsia"/>
                <w:lang w:val="en-US" w:eastAsia="zh-CN"/>
              </w:rPr>
              <w:t>使用redfish查询网口资源信息</w:t>
            </w:r>
          </w:p>
        </w:tc>
      </w:tr>
      <w:tr w14:paraId="40290FFE">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101B1437">
            <w:pPr>
              <w:pStyle w:val="224"/>
              <w:rPr>
                <w:rFonts w:hint="default"/>
              </w:rPr>
            </w:pPr>
            <w:r>
              <w:rPr>
                <w:color w:val="000000"/>
              </w:rPr>
              <w:t>预置条件</w:t>
            </w:r>
          </w:p>
        </w:tc>
        <w:tc>
          <w:tcPr>
            <w:tcW w:w="4300" w:type="pct"/>
            <w:tcBorders>
              <w:top w:val="single" w:color="000000" w:sz="6" w:space="0"/>
              <w:bottom w:val="single" w:color="000000" w:sz="6" w:space="0"/>
            </w:tcBorders>
          </w:tcPr>
          <w:p w14:paraId="05D83983">
            <w:pPr>
              <w:pStyle w:val="224"/>
              <w:rPr>
                <w:rFonts w:hint="default"/>
                <w:lang w:val="en-US" w:eastAsia="zh-CN"/>
              </w:rPr>
            </w:pPr>
            <w:r>
              <w:rPr>
                <w:rFonts w:hint="eastAsia"/>
                <w:lang w:val="en-US" w:eastAsia="zh-CN"/>
              </w:rPr>
              <w:t>1、</w:t>
            </w:r>
            <w:r>
              <w:rPr>
                <w:rFonts w:hint="default"/>
                <w:lang w:val="en-US" w:eastAsia="zh-CN"/>
              </w:rPr>
              <w:t>机器上电</w:t>
            </w:r>
          </w:p>
          <w:p w14:paraId="0C5C7173">
            <w:pPr>
              <w:pStyle w:val="224"/>
              <w:rPr>
                <w:rFonts w:hint="eastAsia" w:eastAsia="宋体"/>
                <w:lang w:eastAsia="zh-CN"/>
              </w:rPr>
            </w:pPr>
            <w:r>
              <w:rPr>
                <w:rFonts w:hint="eastAsia"/>
                <w:lang w:val="en-US" w:eastAsia="zh-CN"/>
              </w:rPr>
              <w:t>2、</w:t>
            </w:r>
            <w:r>
              <w:rPr>
                <w:rFonts w:hint="default"/>
                <w:lang w:val="en-US" w:eastAsia="zh-CN"/>
              </w:rPr>
              <w:t>机器上插着</w:t>
            </w:r>
            <w:r>
              <w:rPr>
                <w:rFonts w:hint="default"/>
              </w:rPr>
              <w:t>网卡</w:t>
            </w:r>
            <w:r>
              <w:rPr>
                <w:rFonts w:hint="eastAsia"/>
                <w:lang w:eastAsia="zh-CN"/>
              </w:rPr>
              <w:t>E810XXVDA4G2P5</w:t>
            </w:r>
          </w:p>
        </w:tc>
      </w:tr>
      <w:tr w14:paraId="50B6E4C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3BE07825">
            <w:pPr>
              <w:pStyle w:val="224"/>
              <w:rPr>
                <w:rFonts w:hint="default"/>
              </w:rPr>
            </w:pPr>
            <w:r>
              <w:t>测试步骤</w:t>
            </w:r>
          </w:p>
        </w:tc>
        <w:tc>
          <w:tcPr>
            <w:tcW w:w="4300" w:type="pct"/>
            <w:tcBorders>
              <w:top w:val="single" w:color="000000" w:sz="6" w:space="0"/>
              <w:bottom w:val="single" w:color="000000" w:sz="6" w:space="0"/>
            </w:tcBorders>
          </w:tcPr>
          <w:p w14:paraId="279B384E">
            <w:pPr>
              <w:pStyle w:val="224"/>
              <w:rPr>
                <w:rFonts w:hint="eastAsia"/>
                <w:lang w:val="en-US" w:eastAsia="zh-CN"/>
              </w:rPr>
            </w:pPr>
            <w:r>
              <w:rPr>
                <w:rFonts w:hint="eastAsia"/>
                <w:lang w:val="en-US" w:eastAsia="zh-CN"/>
              </w:rPr>
              <w:t>在postman中使用如下链接查看网卡信息：</w:t>
            </w:r>
          </w:p>
          <w:p w14:paraId="28B6F0B0">
            <w:pPr>
              <w:pStyle w:val="224"/>
              <w:rPr>
                <w:rFonts w:hint="default"/>
              </w:rPr>
            </w:pPr>
            <w:r>
              <w:rPr>
                <w:rFonts w:hint="default"/>
              </w:rPr>
              <w:t>https://{{ip}}/redfish/v1/Chassis/1/NetworkAdapters/PCIeCard6(E810XXVDA4G2P5)/NetworkPorts/1</w:t>
            </w:r>
          </w:p>
        </w:tc>
      </w:tr>
      <w:tr w14:paraId="3163F59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2C96D2AD">
            <w:pPr>
              <w:pStyle w:val="224"/>
              <w:rPr>
                <w:rFonts w:hint="default"/>
              </w:rPr>
            </w:pPr>
            <w:r>
              <w:t>预期结果</w:t>
            </w:r>
          </w:p>
        </w:tc>
        <w:tc>
          <w:tcPr>
            <w:tcW w:w="4300" w:type="pct"/>
            <w:tcBorders>
              <w:top w:val="single" w:color="000000" w:sz="6" w:space="0"/>
              <w:bottom w:val="single" w:color="000000" w:sz="6" w:space="0"/>
            </w:tcBorders>
          </w:tcPr>
          <w:p w14:paraId="1AB648C7">
            <w:pPr>
              <w:pStyle w:val="224"/>
              <w:rPr>
                <w:rFonts w:hint="eastAsia"/>
                <w:lang w:val="en-US" w:eastAsia="zh-CN"/>
              </w:rPr>
            </w:pPr>
            <w:r>
              <w:rPr>
                <w:rFonts w:hint="eastAsia"/>
                <w:lang w:val="en-US" w:eastAsia="zh-CN"/>
              </w:rPr>
              <w:t>返回200，获取到的信息与网卡信息一致</w:t>
            </w:r>
          </w:p>
          <w:p w14:paraId="51137A66">
            <w:pPr>
              <w:pStyle w:val="224"/>
              <w:rPr>
                <w:rFonts w:hint="default"/>
              </w:rPr>
            </w:pPr>
            <w:r>
              <w:drawing>
                <wp:inline distT="0" distB="0" distL="114300" distR="114300">
                  <wp:extent cx="5111115" cy="247015"/>
                  <wp:effectExtent l="0" t="0" r="9525" b="12065"/>
                  <wp:docPr id="5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1"/>
                          <pic:cNvPicPr>
                            <a:picLocks noChangeAspect="1"/>
                          </pic:cNvPicPr>
                        </pic:nvPicPr>
                        <pic:blipFill>
                          <a:blip r:embed="rId17"/>
                          <a:stretch>
                            <a:fillRect/>
                          </a:stretch>
                        </pic:blipFill>
                        <pic:spPr>
                          <a:xfrm>
                            <a:off x="0" y="0"/>
                            <a:ext cx="5111115" cy="247015"/>
                          </a:xfrm>
                          <a:prstGeom prst="rect">
                            <a:avLst/>
                          </a:prstGeom>
                          <a:noFill/>
                          <a:ln>
                            <a:noFill/>
                          </a:ln>
                        </pic:spPr>
                      </pic:pic>
                    </a:graphicData>
                  </a:graphic>
                </wp:inline>
              </w:drawing>
            </w:r>
          </w:p>
        </w:tc>
      </w:tr>
      <w:tr w14:paraId="49F36C86">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782D635D">
            <w:pPr>
              <w:pStyle w:val="224"/>
              <w:rPr>
                <w:rFonts w:hint="default"/>
              </w:rPr>
            </w:pPr>
            <w:r>
              <w:t>测试结果</w:t>
            </w:r>
          </w:p>
        </w:tc>
        <w:tc>
          <w:tcPr>
            <w:tcW w:w="4300" w:type="pct"/>
            <w:tcBorders>
              <w:top w:val="single" w:color="000000" w:sz="6" w:space="0"/>
              <w:bottom w:val="single" w:color="000000" w:sz="6" w:space="0"/>
            </w:tcBorders>
          </w:tcPr>
          <w:p w14:paraId="7790B349">
            <w:pPr>
              <w:pStyle w:val="224"/>
              <w:rPr>
                <w:rFonts w:hint="default" w:eastAsia="宋体"/>
                <w:lang w:val="en-US" w:eastAsia="zh-CN"/>
              </w:rPr>
            </w:pPr>
            <w:r>
              <w:rPr>
                <w:rFonts w:hint="eastAsia"/>
                <w:lang w:val="en-US" w:eastAsia="zh-CN"/>
              </w:rPr>
              <w:t>有ibma</w:t>
            </w:r>
          </w:p>
          <w:p w14:paraId="19395131">
            <w:pPr>
              <w:pStyle w:val="224"/>
              <w:rPr>
                <w:rFonts w:hint="eastAsia" w:eastAsia="宋体"/>
                <w:lang w:eastAsia="zh-CN"/>
              </w:rPr>
            </w:pPr>
            <w:r>
              <w:drawing>
                <wp:inline distT="0" distB="0" distL="114300" distR="114300">
                  <wp:extent cx="5125720" cy="5239385"/>
                  <wp:effectExtent l="0" t="0" r="10160" b="3175"/>
                  <wp:docPr id="64"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20"/>
                          <pic:cNvPicPr>
                            <a:picLocks noChangeAspect="1"/>
                          </pic:cNvPicPr>
                        </pic:nvPicPr>
                        <pic:blipFill>
                          <a:blip r:embed="rId35"/>
                          <a:stretch>
                            <a:fillRect/>
                          </a:stretch>
                        </pic:blipFill>
                        <pic:spPr>
                          <a:xfrm>
                            <a:off x="0" y="0"/>
                            <a:ext cx="5125720" cy="5239385"/>
                          </a:xfrm>
                          <a:prstGeom prst="rect">
                            <a:avLst/>
                          </a:prstGeom>
                          <a:noFill/>
                          <a:ln>
                            <a:noFill/>
                          </a:ln>
                        </pic:spPr>
                      </pic:pic>
                    </a:graphicData>
                  </a:graphic>
                </wp:inline>
              </w:drawing>
            </w:r>
          </w:p>
          <w:p w14:paraId="4C363B09">
            <w:pPr>
              <w:pStyle w:val="224"/>
              <w:rPr>
                <w:rFonts w:hint="eastAsia"/>
                <w:lang w:val="en-US" w:eastAsia="zh-CN"/>
              </w:rPr>
            </w:pPr>
            <w:r>
              <w:rPr>
                <w:rFonts w:hint="eastAsia"/>
                <w:lang w:val="en-US" w:eastAsia="zh-CN"/>
              </w:rPr>
              <w:t>无ibma</w:t>
            </w:r>
          </w:p>
          <w:p w14:paraId="1B0BBCD1">
            <w:pPr>
              <w:pStyle w:val="224"/>
              <w:rPr>
                <w:rFonts w:hint="default"/>
                <w:lang w:val="en-US" w:eastAsia="zh-CN"/>
              </w:rPr>
            </w:pPr>
            <w:r>
              <w:drawing>
                <wp:inline distT="0" distB="0" distL="114300" distR="114300">
                  <wp:extent cx="5116195" cy="4885055"/>
                  <wp:effectExtent l="0" t="0" r="4445" b="6985"/>
                  <wp:docPr id="98"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56"/>
                          <pic:cNvPicPr>
                            <a:picLocks noChangeAspect="1"/>
                          </pic:cNvPicPr>
                        </pic:nvPicPr>
                        <pic:blipFill>
                          <a:blip r:embed="rId36"/>
                          <a:stretch>
                            <a:fillRect/>
                          </a:stretch>
                        </pic:blipFill>
                        <pic:spPr>
                          <a:xfrm>
                            <a:off x="0" y="0"/>
                            <a:ext cx="5116195" cy="4885055"/>
                          </a:xfrm>
                          <a:prstGeom prst="rect">
                            <a:avLst/>
                          </a:prstGeom>
                          <a:noFill/>
                          <a:ln>
                            <a:noFill/>
                          </a:ln>
                        </pic:spPr>
                      </pic:pic>
                    </a:graphicData>
                  </a:graphic>
                </wp:inline>
              </w:drawing>
            </w:r>
          </w:p>
        </w:tc>
      </w:tr>
    </w:tbl>
    <w:p w14:paraId="349FED13">
      <w:pPr>
        <w:rPr>
          <w:rFonts w:hint="default"/>
        </w:rPr>
      </w:pPr>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349"/>
        <w:gridCol w:w="8289"/>
      </w:tblGrid>
      <w:tr w14:paraId="2BA6C5DC">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40BE3BCB">
            <w:pPr>
              <w:pStyle w:val="224"/>
              <w:rPr>
                <w:rFonts w:hint="default"/>
              </w:rPr>
            </w:pPr>
            <w:r>
              <w:rPr>
                <w:color w:val="000000"/>
              </w:rPr>
              <w:t>测试编号</w:t>
            </w:r>
          </w:p>
        </w:tc>
        <w:tc>
          <w:tcPr>
            <w:tcW w:w="4300" w:type="pct"/>
            <w:tcBorders>
              <w:top w:val="single" w:color="000000" w:sz="6" w:space="0"/>
              <w:bottom w:val="single" w:color="000000" w:sz="6" w:space="0"/>
            </w:tcBorders>
          </w:tcPr>
          <w:p w14:paraId="649CBE1D">
            <w:pPr>
              <w:pStyle w:val="224"/>
              <w:rPr>
                <w:rFonts w:hint="eastAsia" w:eastAsia="宋体"/>
                <w:lang w:val="en-US" w:eastAsia="zh-CN"/>
              </w:rPr>
            </w:pPr>
            <w:r>
              <w:rPr>
                <w:rFonts w:hint="eastAsia"/>
                <w:lang w:val="en-US" w:eastAsia="zh-CN"/>
              </w:rPr>
              <w:t>7</w:t>
            </w:r>
          </w:p>
        </w:tc>
      </w:tr>
      <w:tr w14:paraId="2D72E14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7611D556">
            <w:pPr>
              <w:pStyle w:val="224"/>
              <w:rPr>
                <w:rFonts w:hint="default"/>
              </w:rPr>
            </w:pPr>
            <w:r>
              <w:rPr>
                <w:color w:val="000000"/>
              </w:rPr>
              <w:t>测试用例描述</w:t>
            </w:r>
          </w:p>
        </w:tc>
        <w:tc>
          <w:tcPr>
            <w:tcW w:w="4300" w:type="pct"/>
            <w:tcBorders>
              <w:top w:val="single" w:color="000000" w:sz="6" w:space="0"/>
              <w:bottom w:val="single" w:color="000000" w:sz="6" w:space="0"/>
            </w:tcBorders>
          </w:tcPr>
          <w:p w14:paraId="313FA232">
            <w:pPr>
              <w:pStyle w:val="224"/>
              <w:rPr>
                <w:rFonts w:hint="default"/>
              </w:rPr>
            </w:pPr>
            <w:r>
              <w:t>传感器是否有数据，调速策略是否正常生效</w:t>
            </w:r>
          </w:p>
        </w:tc>
      </w:tr>
      <w:tr w14:paraId="23A9686B">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4C7F1553">
            <w:pPr>
              <w:pStyle w:val="224"/>
              <w:rPr>
                <w:rFonts w:hint="default"/>
              </w:rPr>
            </w:pPr>
            <w:r>
              <w:rPr>
                <w:color w:val="000000"/>
              </w:rPr>
              <w:t>预置条件</w:t>
            </w:r>
          </w:p>
        </w:tc>
        <w:tc>
          <w:tcPr>
            <w:tcW w:w="4300" w:type="pct"/>
            <w:tcBorders>
              <w:top w:val="single" w:color="000000" w:sz="6" w:space="0"/>
              <w:bottom w:val="single" w:color="000000" w:sz="6" w:space="0"/>
            </w:tcBorders>
          </w:tcPr>
          <w:p w14:paraId="3D1B8117">
            <w:pPr>
              <w:pStyle w:val="224"/>
              <w:rPr>
                <w:rFonts w:hint="default"/>
                <w:lang w:val="en-US" w:eastAsia="zh-CN"/>
              </w:rPr>
            </w:pPr>
            <w:r>
              <w:rPr>
                <w:rFonts w:hint="eastAsia"/>
                <w:lang w:val="en-US" w:eastAsia="zh-CN"/>
              </w:rPr>
              <w:t>1、</w:t>
            </w:r>
            <w:r>
              <w:rPr>
                <w:rFonts w:hint="default"/>
                <w:lang w:val="en-US" w:eastAsia="zh-CN"/>
              </w:rPr>
              <w:t>机器上电</w:t>
            </w:r>
          </w:p>
          <w:p w14:paraId="180D66D0">
            <w:pPr>
              <w:pStyle w:val="224"/>
              <w:rPr>
                <w:rFonts w:hint="eastAsia" w:eastAsia="宋体"/>
                <w:lang w:eastAsia="zh-CN"/>
              </w:rPr>
            </w:pPr>
            <w:r>
              <w:rPr>
                <w:rFonts w:hint="eastAsia"/>
                <w:lang w:val="en-US" w:eastAsia="zh-CN"/>
              </w:rPr>
              <w:t>2、</w:t>
            </w:r>
            <w:r>
              <w:rPr>
                <w:rFonts w:hint="default"/>
                <w:lang w:val="en-US" w:eastAsia="zh-CN"/>
              </w:rPr>
              <w:t>机器上插着</w:t>
            </w:r>
            <w:r>
              <w:rPr>
                <w:rFonts w:hint="default"/>
              </w:rPr>
              <w:t>网卡</w:t>
            </w:r>
            <w:r>
              <w:rPr>
                <w:rFonts w:hint="eastAsia"/>
                <w:lang w:eastAsia="zh-CN"/>
              </w:rPr>
              <w:t>E810XXVDA4G2P5</w:t>
            </w:r>
          </w:p>
        </w:tc>
      </w:tr>
      <w:tr w14:paraId="55D58D2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4DA3347E">
            <w:pPr>
              <w:pStyle w:val="224"/>
              <w:rPr>
                <w:rFonts w:hint="default"/>
              </w:rPr>
            </w:pPr>
            <w:r>
              <w:t>测试步骤</w:t>
            </w:r>
          </w:p>
        </w:tc>
        <w:tc>
          <w:tcPr>
            <w:tcW w:w="4300" w:type="pct"/>
            <w:tcBorders>
              <w:top w:val="single" w:color="000000" w:sz="6" w:space="0"/>
              <w:bottom w:val="single" w:color="000000" w:sz="6" w:space="0"/>
            </w:tcBorders>
          </w:tcPr>
          <w:p w14:paraId="4181D6A0">
            <w:pPr>
              <w:pStyle w:val="224"/>
              <w:rPr>
                <w:rFonts w:hint="default"/>
              </w:rPr>
            </w:pPr>
            <w:r>
              <w:t>通过设置关联传感器的温度，看风扇调速是否生效</w:t>
            </w:r>
          </w:p>
        </w:tc>
      </w:tr>
      <w:tr w14:paraId="3AD7878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3B2481B9">
            <w:pPr>
              <w:pStyle w:val="224"/>
              <w:rPr>
                <w:rFonts w:hint="default"/>
              </w:rPr>
            </w:pPr>
            <w:r>
              <w:t>预期结果</w:t>
            </w:r>
          </w:p>
        </w:tc>
        <w:tc>
          <w:tcPr>
            <w:tcW w:w="4300" w:type="pct"/>
            <w:tcBorders>
              <w:top w:val="single" w:color="000000" w:sz="6" w:space="0"/>
              <w:bottom w:val="single" w:color="000000" w:sz="6" w:space="0"/>
            </w:tcBorders>
          </w:tcPr>
          <w:p w14:paraId="28E10042">
            <w:pPr>
              <w:pStyle w:val="224"/>
              <w:rPr>
                <w:rFonts w:hint="eastAsia"/>
                <w:lang w:val="en-US" w:eastAsia="zh-CN"/>
              </w:rPr>
            </w:pPr>
            <w:r>
              <w:t>传感器有对应显示值；目标调速值</w:t>
            </w:r>
            <w:r>
              <w:rPr>
                <w:rFonts w:hint="eastAsia"/>
                <w:lang w:val="en-US" w:eastAsia="zh-CN"/>
              </w:rPr>
              <w:t>85</w:t>
            </w:r>
            <w:r>
              <w:t>； 满转调速值</w:t>
            </w:r>
            <w:r>
              <w:rPr>
                <w:rFonts w:hint="eastAsia"/>
                <w:lang w:val="en-US" w:eastAsia="zh-CN"/>
              </w:rPr>
              <w:t>90；失效调速值80</w:t>
            </w:r>
          </w:p>
          <w:p w14:paraId="182894DE">
            <w:pPr>
              <w:pStyle w:val="224"/>
              <w:rPr>
                <w:rFonts w:hint="default"/>
                <w:lang w:val="en-US" w:eastAsia="zh-CN"/>
              </w:rPr>
            </w:pPr>
            <w:r>
              <w:rPr>
                <w:rFonts w:hint="eastAsia"/>
                <w:lang w:val="en-US" w:eastAsia="zh-CN"/>
              </w:rPr>
              <w:t>光模块温度需要ibma带内获取；</w:t>
            </w:r>
            <w:r>
              <w:t>目标调速值</w:t>
            </w:r>
            <w:r>
              <w:rPr>
                <w:rFonts w:hint="eastAsia"/>
                <w:lang w:val="en-US" w:eastAsia="zh-CN"/>
              </w:rPr>
              <w:t>55</w:t>
            </w:r>
            <w:r>
              <w:t>； 满转调速值</w:t>
            </w:r>
            <w:r>
              <w:rPr>
                <w:rFonts w:hint="eastAsia"/>
                <w:lang w:val="en-US" w:eastAsia="zh-CN"/>
              </w:rPr>
              <w:t>75；失效调速值80</w:t>
            </w:r>
          </w:p>
        </w:tc>
      </w:tr>
      <w:tr w14:paraId="3217B438">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7075B3F8">
            <w:pPr>
              <w:pStyle w:val="224"/>
              <w:rPr>
                <w:rFonts w:hint="default"/>
              </w:rPr>
            </w:pPr>
            <w:r>
              <w:t>测试结果</w:t>
            </w:r>
          </w:p>
        </w:tc>
        <w:tc>
          <w:tcPr>
            <w:tcW w:w="4300" w:type="pct"/>
            <w:tcBorders>
              <w:top w:val="single" w:color="000000" w:sz="6" w:space="0"/>
              <w:bottom w:val="single" w:color="000000" w:sz="6" w:space="0"/>
            </w:tcBorders>
          </w:tcPr>
          <w:p w14:paraId="7E14DB05">
            <w:pPr>
              <w:pStyle w:val="224"/>
              <w:rPr>
                <w:rFonts w:hint="eastAsia"/>
                <w:lang w:val="en-US" w:eastAsia="zh-CN"/>
              </w:rPr>
            </w:pPr>
            <w:r>
              <w:rPr>
                <w:rFonts w:hint="eastAsia"/>
                <w:lang w:val="en-US" w:eastAsia="zh-CN"/>
              </w:rPr>
              <w:t>网卡调速：</w:t>
            </w:r>
          </w:p>
          <w:p w14:paraId="2AA7764F">
            <w:pPr>
              <w:pStyle w:val="224"/>
              <w:rPr>
                <w:rFonts w:hint="eastAsia"/>
                <w:lang w:val="en-US" w:eastAsia="zh-CN"/>
              </w:rPr>
            </w:pPr>
            <w:r>
              <w:rPr>
                <w:rFonts w:hint="eastAsia"/>
                <w:lang w:val="en-US" w:eastAsia="zh-CN"/>
              </w:rPr>
              <w:t>温度低于85度时</w:t>
            </w:r>
          </w:p>
          <w:p w14:paraId="7237816B">
            <w:pPr>
              <w:pStyle w:val="224"/>
              <w:rPr>
                <w:rFonts w:hint="default"/>
                <w:lang w:val="en-US" w:eastAsia="zh-CN"/>
              </w:rPr>
            </w:pPr>
            <w:r>
              <w:drawing>
                <wp:inline distT="0" distB="0" distL="114300" distR="114300">
                  <wp:extent cx="5120640" cy="2426970"/>
                  <wp:effectExtent l="0" t="0" r="0" b="11430"/>
                  <wp:docPr id="65"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21"/>
                          <pic:cNvPicPr>
                            <a:picLocks noChangeAspect="1"/>
                          </pic:cNvPicPr>
                        </pic:nvPicPr>
                        <pic:blipFill>
                          <a:blip r:embed="rId37"/>
                          <a:stretch>
                            <a:fillRect/>
                          </a:stretch>
                        </pic:blipFill>
                        <pic:spPr>
                          <a:xfrm>
                            <a:off x="0" y="0"/>
                            <a:ext cx="5120640" cy="2426970"/>
                          </a:xfrm>
                          <a:prstGeom prst="rect">
                            <a:avLst/>
                          </a:prstGeom>
                          <a:noFill/>
                          <a:ln>
                            <a:noFill/>
                          </a:ln>
                        </pic:spPr>
                      </pic:pic>
                    </a:graphicData>
                  </a:graphic>
                </wp:inline>
              </w:drawing>
            </w:r>
          </w:p>
          <w:p w14:paraId="2C5BEB75">
            <w:pPr>
              <w:pStyle w:val="224"/>
            </w:pPr>
            <w:r>
              <w:drawing>
                <wp:inline distT="0" distB="0" distL="114300" distR="114300">
                  <wp:extent cx="5119370" cy="1212215"/>
                  <wp:effectExtent l="0" t="0" r="1270" b="6985"/>
                  <wp:docPr id="66"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22"/>
                          <pic:cNvPicPr>
                            <a:picLocks noChangeAspect="1"/>
                          </pic:cNvPicPr>
                        </pic:nvPicPr>
                        <pic:blipFill>
                          <a:blip r:embed="rId38"/>
                          <a:stretch>
                            <a:fillRect/>
                          </a:stretch>
                        </pic:blipFill>
                        <pic:spPr>
                          <a:xfrm>
                            <a:off x="0" y="0"/>
                            <a:ext cx="5119370" cy="1212215"/>
                          </a:xfrm>
                          <a:prstGeom prst="rect">
                            <a:avLst/>
                          </a:prstGeom>
                          <a:noFill/>
                          <a:ln>
                            <a:noFill/>
                          </a:ln>
                        </pic:spPr>
                      </pic:pic>
                    </a:graphicData>
                  </a:graphic>
                </wp:inline>
              </w:drawing>
            </w:r>
          </w:p>
          <w:p w14:paraId="756B1185">
            <w:pPr>
              <w:pStyle w:val="224"/>
              <w:rPr>
                <w:rFonts w:hint="eastAsia"/>
                <w:lang w:val="en-US" w:eastAsia="zh-CN"/>
              </w:rPr>
            </w:pPr>
            <w:r>
              <w:rPr>
                <w:rFonts w:hint="eastAsia"/>
                <w:lang w:val="en-US" w:eastAsia="zh-CN"/>
              </w:rPr>
              <w:t>温度位于83时</w:t>
            </w:r>
          </w:p>
          <w:p w14:paraId="753FE31C">
            <w:pPr>
              <w:pStyle w:val="224"/>
            </w:pPr>
            <w:r>
              <w:drawing>
                <wp:inline distT="0" distB="0" distL="114300" distR="114300">
                  <wp:extent cx="5121275" cy="320040"/>
                  <wp:effectExtent l="0" t="0" r="14605" b="0"/>
                  <wp:docPr id="84"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40"/>
                          <pic:cNvPicPr>
                            <a:picLocks noChangeAspect="1"/>
                          </pic:cNvPicPr>
                        </pic:nvPicPr>
                        <pic:blipFill>
                          <a:blip r:embed="rId39"/>
                          <a:stretch>
                            <a:fillRect/>
                          </a:stretch>
                        </pic:blipFill>
                        <pic:spPr>
                          <a:xfrm>
                            <a:off x="0" y="0"/>
                            <a:ext cx="5121275" cy="320040"/>
                          </a:xfrm>
                          <a:prstGeom prst="rect">
                            <a:avLst/>
                          </a:prstGeom>
                          <a:noFill/>
                          <a:ln>
                            <a:noFill/>
                          </a:ln>
                        </pic:spPr>
                      </pic:pic>
                    </a:graphicData>
                  </a:graphic>
                </wp:inline>
              </w:drawing>
            </w:r>
          </w:p>
          <w:p w14:paraId="533D4B7E">
            <w:pPr>
              <w:pStyle w:val="224"/>
            </w:pPr>
            <w:r>
              <w:drawing>
                <wp:inline distT="0" distB="0" distL="114300" distR="114300">
                  <wp:extent cx="5120640" cy="2317750"/>
                  <wp:effectExtent l="0" t="0" r="0" b="13970"/>
                  <wp:docPr id="85"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41"/>
                          <pic:cNvPicPr>
                            <a:picLocks noChangeAspect="1"/>
                          </pic:cNvPicPr>
                        </pic:nvPicPr>
                        <pic:blipFill>
                          <a:blip r:embed="rId40"/>
                          <a:stretch>
                            <a:fillRect/>
                          </a:stretch>
                        </pic:blipFill>
                        <pic:spPr>
                          <a:xfrm>
                            <a:off x="0" y="0"/>
                            <a:ext cx="5120640" cy="2317750"/>
                          </a:xfrm>
                          <a:prstGeom prst="rect">
                            <a:avLst/>
                          </a:prstGeom>
                          <a:noFill/>
                          <a:ln>
                            <a:noFill/>
                          </a:ln>
                        </pic:spPr>
                      </pic:pic>
                    </a:graphicData>
                  </a:graphic>
                </wp:inline>
              </w:drawing>
            </w:r>
          </w:p>
          <w:p w14:paraId="2852D743">
            <w:pPr>
              <w:pStyle w:val="224"/>
              <w:rPr>
                <w:rFonts w:hint="default"/>
                <w:lang w:val="en-US" w:eastAsia="zh-CN"/>
              </w:rPr>
            </w:pPr>
            <w:r>
              <w:drawing>
                <wp:inline distT="0" distB="0" distL="114300" distR="114300">
                  <wp:extent cx="5120640" cy="2317750"/>
                  <wp:effectExtent l="0" t="0" r="0" b="13970"/>
                  <wp:docPr id="86"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42"/>
                          <pic:cNvPicPr>
                            <a:picLocks noChangeAspect="1"/>
                          </pic:cNvPicPr>
                        </pic:nvPicPr>
                        <pic:blipFill>
                          <a:blip r:embed="rId41"/>
                          <a:stretch>
                            <a:fillRect/>
                          </a:stretch>
                        </pic:blipFill>
                        <pic:spPr>
                          <a:xfrm>
                            <a:off x="0" y="0"/>
                            <a:ext cx="5120640" cy="2317750"/>
                          </a:xfrm>
                          <a:prstGeom prst="rect">
                            <a:avLst/>
                          </a:prstGeom>
                          <a:noFill/>
                          <a:ln>
                            <a:noFill/>
                          </a:ln>
                        </pic:spPr>
                      </pic:pic>
                    </a:graphicData>
                  </a:graphic>
                </wp:inline>
              </w:drawing>
            </w:r>
          </w:p>
          <w:p w14:paraId="785EA941">
            <w:pPr>
              <w:pStyle w:val="224"/>
              <w:rPr>
                <w:rFonts w:hint="eastAsia"/>
                <w:lang w:val="en-US" w:eastAsia="zh-CN"/>
              </w:rPr>
            </w:pPr>
            <w:r>
              <w:rPr>
                <w:rFonts w:hint="eastAsia"/>
                <w:lang w:val="en-US" w:eastAsia="zh-CN"/>
              </w:rPr>
              <w:t>温度处于85-90度之间时</w:t>
            </w:r>
          </w:p>
          <w:p w14:paraId="4DFBBD0D">
            <w:pPr>
              <w:pStyle w:val="224"/>
            </w:pPr>
            <w:r>
              <w:drawing>
                <wp:inline distT="0" distB="0" distL="114300" distR="114300">
                  <wp:extent cx="5118735" cy="307975"/>
                  <wp:effectExtent l="0" t="0" r="1905" b="12065"/>
                  <wp:docPr id="87"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43"/>
                          <pic:cNvPicPr>
                            <a:picLocks noChangeAspect="1"/>
                          </pic:cNvPicPr>
                        </pic:nvPicPr>
                        <pic:blipFill>
                          <a:blip r:embed="rId42"/>
                          <a:stretch>
                            <a:fillRect/>
                          </a:stretch>
                        </pic:blipFill>
                        <pic:spPr>
                          <a:xfrm>
                            <a:off x="0" y="0"/>
                            <a:ext cx="5118735" cy="307975"/>
                          </a:xfrm>
                          <a:prstGeom prst="rect">
                            <a:avLst/>
                          </a:prstGeom>
                          <a:noFill/>
                          <a:ln>
                            <a:noFill/>
                          </a:ln>
                        </pic:spPr>
                      </pic:pic>
                    </a:graphicData>
                  </a:graphic>
                </wp:inline>
              </w:drawing>
            </w:r>
          </w:p>
          <w:p w14:paraId="739CBD41">
            <w:pPr>
              <w:pStyle w:val="224"/>
            </w:pPr>
            <w:r>
              <w:drawing>
                <wp:inline distT="0" distB="0" distL="114300" distR="114300">
                  <wp:extent cx="5120640" cy="2317750"/>
                  <wp:effectExtent l="0" t="0" r="0" b="13970"/>
                  <wp:docPr id="88"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44"/>
                          <pic:cNvPicPr>
                            <a:picLocks noChangeAspect="1"/>
                          </pic:cNvPicPr>
                        </pic:nvPicPr>
                        <pic:blipFill>
                          <a:blip r:embed="rId43"/>
                          <a:stretch>
                            <a:fillRect/>
                          </a:stretch>
                        </pic:blipFill>
                        <pic:spPr>
                          <a:xfrm>
                            <a:off x="0" y="0"/>
                            <a:ext cx="5120640" cy="2317750"/>
                          </a:xfrm>
                          <a:prstGeom prst="rect">
                            <a:avLst/>
                          </a:prstGeom>
                          <a:noFill/>
                          <a:ln>
                            <a:noFill/>
                          </a:ln>
                        </pic:spPr>
                      </pic:pic>
                    </a:graphicData>
                  </a:graphic>
                </wp:inline>
              </w:drawing>
            </w:r>
          </w:p>
          <w:p w14:paraId="0D2C9F05">
            <w:pPr>
              <w:pStyle w:val="224"/>
              <w:rPr>
                <w:rFonts w:hint="eastAsia"/>
                <w:lang w:val="en-US" w:eastAsia="zh-CN"/>
              </w:rPr>
            </w:pPr>
            <w:r>
              <w:drawing>
                <wp:inline distT="0" distB="0" distL="114300" distR="114300">
                  <wp:extent cx="5120640" cy="2317750"/>
                  <wp:effectExtent l="0" t="0" r="0" b="13970"/>
                  <wp:docPr id="89"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45"/>
                          <pic:cNvPicPr>
                            <a:picLocks noChangeAspect="1"/>
                          </pic:cNvPicPr>
                        </pic:nvPicPr>
                        <pic:blipFill>
                          <a:blip r:embed="rId44"/>
                          <a:stretch>
                            <a:fillRect/>
                          </a:stretch>
                        </pic:blipFill>
                        <pic:spPr>
                          <a:xfrm>
                            <a:off x="0" y="0"/>
                            <a:ext cx="5120640" cy="2317750"/>
                          </a:xfrm>
                          <a:prstGeom prst="rect">
                            <a:avLst/>
                          </a:prstGeom>
                          <a:noFill/>
                          <a:ln>
                            <a:noFill/>
                          </a:ln>
                        </pic:spPr>
                      </pic:pic>
                    </a:graphicData>
                  </a:graphic>
                </wp:inline>
              </w:drawing>
            </w:r>
          </w:p>
          <w:p w14:paraId="45DF4322">
            <w:pPr>
              <w:pStyle w:val="224"/>
              <w:rPr>
                <w:rFonts w:hint="eastAsia"/>
                <w:lang w:val="en-US" w:eastAsia="zh-CN"/>
              </w:rPr>
            </w:pPr>
            <w:r>
              <w:rPr>
                <w:rFonts w:hint="eastAsia"/>
                <w:lang w:val="en-US" w:eastAsia="zh-CN"/>
              </w:rPr>
              <w:t>温度大于90度时</w:t>
            </w:r>
          </w:p>
          <w:p w14:paraId="1D9D8B74">
            <w:pPr>
              <w:pStyle w:val="224"/>
            </w:pPr>
            <w:r>
              <w:drawing>
                <wp:inline distT="0" distB="0" distL="114300" distR="114300">
                  <wp:extent cx="5125720" cy="351155"/>
                  <wp:effectExtent l="0" t="0" r="10160" b="14605"/>
                  <wp:docPr id="90"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46"/>
                          <pic:cNvPicPr>
                            <a:picLocks noChangeAspect="1"/>
                          </pic:cNvPicPr>
                        </pic:nvPicPr>
                        <pic:blipFill>
                          <a:blip r:embed="rId45"/>
                          <a:stretch>
                            <a:fillRect/>
                          </a:stretch>
                        </pic:blipFill>
                        <pic:spPr>
                          <a:xfrm>
                            <a:off x="0" y="0"/>
                            <a:ext cx="5125720" cy="351155"/>
                          </a:xfrm>
                          <a:prstGeom prst="rect">
                            <a:avLst/>
                          </a:prstGeom>
                          <a:noFill/>
                          <a:ln>
                            <a:noFill/>
                          </a:ln>
                        </pic:spPr>
                      </pic:pic>
                    </a:graphicData>
                  </a:graphic>
                </wp:inline>
              </w:drawing>
            </w:r>
          </w:p>
          <w:p w14:paraId="359ADDEE">
            <w:pPr>
              <w:pStyle w:val="224"/>
            </w:pPr>
          </w:p>
          <w:p w14:paraId="55ACA4B2">
            <w:pPr>
              <w:pStyle w:val="224"/>
            </w:pPr>
            <w:r>
              <w:drawing>
                <wp:inline distT="0" distB="0" distL="114300" distR="114300">
                  <wp:extent cx="5120640" cy="2317750"/>
                  <wp:effectExtent l="0" t="0" r="0" b="13970"/>
                  <wp:docPr id="92"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48"/>
                          <pic:cNvPicPr>
                            <a:picLocks noChangeAspect="1"/>
                          </pic:cNvPicPr>
                        </pic:nvPicPr>
                        <pic:blipFill>
                          <a:blip r:embed="rId46"/>
                          <a:stretch>
                            <a:fillRect/>
                          </a:stretch>
                        </pic:blipFill>
                        <pic:spPr>
                          <a:xfrm>
                            <a:off x="0" y="0"/>
                            <a:ext cx="5120640" cy="2317750"/>
                          </a:xfrm>
                          <a:prstGeom prst="rect">
                            <a:avLst/>
                          </a:prstGeom>
                          <a:noFill/>
                          <a:ln>
                            <a:noFill/>
                          </a:ln>
                        </pic:spPr>
                      </pic:pic>
                    </a:graphicData>
                  </a:graphic>
                </wp:inline>
              </w:drawing>
            </w:r>
            <w:r>
              <w:drawing>
                <wp:inline distT="0" distB="0" distL="114300" distR="114300">
                  <wp:extent cx="5120640" cy="2317750"/>
                  <wp:effectExtent l="0" t="0" r="0" b="13970"/>
                  <wp:docPr id="91"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47"/>
                          <pic:cNvPicPr>
                            <a:picLocks noChangeAspect="1"/>
                          </pic:cNvPicPr>
                        </pic:nvPicPr>
                        <pic:blipFill>
                          <a:blip r:embed="rId47"/>
                          <a:stretch>
                            <a:fillRect/>
                          </a:stretch>
                        </pic:blipFill>
                        <pic:spPr>
                          <a:xfrm>
                            <a:off x="0" y="0"/>
                            <a:ext cx="5120640" cy="2317750"/>
                          </a:xfrm>
                          <a:prstGeom prst="rect">
                            <a:avLst/>
                          </a:prstGeom>
                          <a:noFill/>
                          <a:ln>
                            <a:noFill/>
                          </a:ln>
                        </pic:spPr>
                      </pic:pic>
                    </a:graphicData>
                  </a:graphic>
                </wp:inline>
              </w:drawing>
            </w:r>
          </w:p>
          <w:p w14:paraId="596259EA">
            <w:pPr>
              <w:pStyle w:val="224"/>
              <w:rPr>
                <w:rFonts w:hint="eastAsia"/>
                <w:lang w:val="en-US" w:eastAsia="zh-CN"/>
              </w:rPr>
            </w:pPr>
            <w:r>
              <w:rPr>
                <w:rFonts w:hint="eastAsia"/>
                <w:lang w:val="en-US" w:eastAsia="zh-CN"/>
              </w:rPr>
              <w:t>温度小于80度时</w:t>
            </w:r>
          </w:p>
          <w:p w14:paraId="77EF17F7">
            <w:pPr>
              <w:pStyle w:val="224"/>
              <w:rPr>
                <w:rFonts w:hint="eastAsia"/>
                <w:lang w:val="en-US" w:eastAsia="zh-CN"/>
              </w:rPr>
            </w:pPr>
            <w:r>
              <w:drawing>
                <wp:inline distT="0" distB="0" distL="114300" distR="114300">
                  <wp:extent cx="5124450" cy="466090"/>
                  <wp:effectExtent l="0" t="0" r="11430" b="6350"/>
                  <wp:docPr id="78"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34"/>
                          <pic:cNvPicPr>
                            <a:picLocks noChangeAspect="1"/>
                          </pic:cNvPicPr>
                        </pic:nvPicPr>
                        <pic:blipFill>
                          <a:blip r:embed="rId48"/>
                          <a:stretch>
                            <a:fillRect/>
                          </a:stretch>
                        </pic:blipFill>
                        <pic:spPr>
                          <a:xfrm>
                            <a:off x="0" y="0"/>
                            <a:ext cx="5124450" cy="466090"/>
                          </a:xfrm>
                          <a:prstGeom prst="rect">
                            <a:avLst/>
                          </a:prstGeom>
                          <a:noFill/>
                          <a:ln>
                            <a:noFill/>
                          </a:ln>
                        </pic:spPr>
                      </pic:pic>
                    </a:graphicData>
                  </a:graphic>
                </wp:inline>
              </w:drawing>
            </w:r>
          </w:p>
          <w:p w14:paraId="7EDEAD49">
            <w:pPr>
              <w:pStyle w:val="224"/>
            </w:pPr>
            <w:r>
              <w:drawing>
                <wp:inline distT="0" distB="0" distL="114300" distR="114300">
                  <wp:extent cx="5120640" cy="2317750"/>
                  <wp:effectExtent l="0" t="0" r="0" b="13970"/>
                  <wp:docPr id="79"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35"/>
                          <pic:cNvPicPr>
                            <a:picLocks noChangeAspect="1"/>
                          </pic:cNvPicPr>
                        </pic:nvPicPr>
                        <pic:blipFill>
                          <a:blip r:embed="rId49"/>
                          <a:stretch>
                            <a:fillRect/>
                          </a:stretch>
                        </pic:blipFill>
                        <pic:spPr>
                          <a:xfrm>
                            <a:off x="0" y="0"/>
                            <a:ext cx="5120640" cy="2317750"/>
                          </a:xfrm>
                          <a:prstGeom prst="rect">
                            <a:avLst/>
                          </a:prstGeom>
                          <a:noFill/>
                          <a:ln>
                            <a:noFill/>
                          </a:ln>
                        </pic:spPr>
                      </pic:pic>
                    </a:graphicData>
                  </a:graphic>
                </wp:inline>
              </w:drawing>
            </w:r>
          </w:p>
          <w:p w14:paraId="7DC1CFF3">
            <w:pPr>
              <w:pStyle w:val="224"/>
            </w:pPr>
            <w:r>
              <w:drawing>
                <wp:inline distT="0" distB="0" distL="114300" distR="114300">
                  <wp:extent cx="5120640" cy="2317750"/>
                  <wp:effectExtent l="0" t="0" r="0" b="13970"/>
                  <wp:docPr id="83"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39"/>
                          <pic:cNvPicPr>
                            <a:picLocks noChangeAspect="1"/>
                          </pic:cNvPicPr>
                        </pic:nvPicPr>
                        <pic:blipFill>
                          <a:blip r:embed="rId50"/>
                          <a:stretch>
                            <a:fillRect/>
                          </a:stretch>
                        </pic:blipFill>
                        <pic:spPr>
                          <a:xfrm>
                            <a:off x="0" y="0"/>
                            <a:ext cx="5120640" cy="2317750"/>
                          </a:xfrm>
                          <a:prstGeom prst="rect">
                            <a:avLst/>
                          </a:prstGeom>
                          <a:noFill/>
                          <a:ln>
                            <a:noFill/>
                          </a:ln>
                        </pic:spPr>
                      </pic:pic>
                    </a:graphicData>
                  </a:graphic>
                </wp:inline>
              </w:drawing>
            </w:r>
          </w:p>
          <w:p w14:paraId="42D2784C">
            <w:pPr>
              <w:pStyle w:val="224"/>
              <w:rPr>
                <w:rFonts w:hint="default"/>
                <w:lang w:val="en-US" w:eastAsia="zh-CN"/>
              </w:rPr>
            </w:pPr>
          </w:p>
        </w:tc>
      </w:tr>
    </w:tbl>
    <w:p w14:paraId="23358C30">
      <w:pPr>
        <w:rPr>
          <w:rFonts w:hint="default"/>
        </w:rPr>
      </w:pPr>
    </w:p>
    <w:tbl>
      <w:tblPr>
        <w:tblStyle w:val="89"/>
        <w:tblW w:w="9638" w:type="dxa"/>
        <w:tblInd w:w="113"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blGrid>
        <w:gridCol w:w="1349"/>
        <w:gridCol w:w="8289"/>
      </w:tblGrid>
      <w:tr w14:paraId="73E42CE7">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19DA1B24">
            <w:pPr>
              <w:pStyle w:val="224"/>
              <w:rPr>
                <w:rFonts w:hint="default"/>
              </w:rPr>
            </w:pPr>
            <w:r>
              <w:rPr>
                <w:color w:val="000000"/>
              </w:rPr>
              <w:t>测试编号</w:t>
            </w:r>
          </w:p>
        </w:tc>
        <w:tc>
          <w:tcPr>
            <w:tcW w:w="4300" w:type="pct"/>
            <w:tcBorders>
              <w:top w:val="single" w:color="000000" w:sz="6" w:space="0"/>
              <w:bottom w:val="single" w:color="000000" w:sz="6" w:space="0"/>
            </w:tcBorders>
          </w:tcPr>
          <w:p w14:paraId="65F2E888">
            <w:pPr>
              <w:pStyle w:val="224"/>
              <w:rPr>
                <w:rFonts w:hint="eastAsia" w:eastAsia="宋体"/>
                <w:lang w:val="en-US" w:eastAsia="zh-CN"/>
              </w:rPr>
            </w:pPr>
            <w:r>
              <w:rPr>
                <w:rFonts w:hint="eastAsia"/>
                <w:lang w:val="en-US" w:eastAsia="zh-CN"/>
              </w:rPr>
              <w:t>8</w:t>
            </w:r>
          </w:p>
        </w:tc>
      </w:tr>
      <w:tr w14:paraId="11161282">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7EC6583D">
            <w:pPr>
              <w:pStyle w:val="224"/>
              <w:rPr>
                <w:rFonts w:hint="default"/>
              </w:rPr>
            </w:pPr>
            <w:r>
              <w:rPr>
                <w:color w:val="000000"/>
              </w:rPr>
              <w:t>测试用例描述</w:t>
            </w:r>
          </w:p>
        </w:tc>
        <w:tc>
          <w:tcPr>
            <w:tcW w:w="4300" w:type="pct"/>
            <w:tcBorders>
              <w:top w:val="single" w:color="000000" w:sz="6" w:space="0"/>
              <w:bottom w:val="single" w:color="000000" w:sz="6" w:space="0"/>
            </w:tcBorders>
          </w:tcPr>
          <w:p w14:paraId="7DF41416">
            <w:pPr>
              <w:pStyle w:val="224"/>
              <w:rPr>
                <w:rFonts w:hint="default"/>
              </w:rPr>
            </w:pPr>
            <w:r>
              <w:t>模拟配置的告警，检查是否能产生对应的告警信息</w:t>
            </w:r>
          </w:p>
        </w:tc>
      </w:tr>
      <w:tr w14:paraId="56FEB884">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36FC8021">
            <w:pPr>
              <w:pStyle w:val="224"/>
              <w:rPr>
                <w:rFonts w:hint="default"/>
              </w:rPr>
            </w:pPr>
            <w:r>
              <w:rPr>
                <w:color w:val="000000"/>
              </w:rPr>
              <w:t>预置条件</w:t>
            </w:r>
          </w:p>
        </w:tc>
        <w:tc>
          <w:tcPr>
            <w:tcW w:w="4300" w:type="pct"/>
            <w:tcBorders>
              <w:top w:val="single" w:color="000000" w:sz="6" w:space="0"/>
              <w:bottom w:val="single" w:color="000000" w:sz="6" w:space="0"/>
            </w:tcBorders>
          </w:tcPr>
          <w:p w14:paraId="4D9304E0">
            <w:pPr>
              <w:pStyle w:val="224"/>
              <w:rPr>
                <w:rFonts w:hint="default"/>
                <w:lang w:val="en-US" w:eastAsia="zh-CN"/>
              </w:rPr>
            </w:pPr>
            <w:r>
              <w:rPr>
                <w:rFonts w:hint="eastAsia"/>
                <w:lang w:val="en-US" w:eastAsia="zh-CN"/>
              </w:rPr>
              <w:t>1、</w:t>
            </w:r>
            <w:r>
              <w:rPr>
                <w:rFonts w:hint="default"/>
                <w:lang w:val="en-US" w:eastAsia="zh-CN"/>
              </w:rPr>
              <w:t>机器上电</w:t>
            </w:r>
          </w:p>
          <w:p w14:paraId="3603D7BB">
            <w:pPr>
              <w:pStyle w:val="224"/>
              <w:rPr>
                <w:rFonts w:hint="eastAsia" w:eastAsia="宋体"/>
                <w:lang w:eastAsia="zh-CN"/>
              </w:rPr>
            </w:pPr>
            <w:r>
              <w:rPr>
                <w:rFonts w:hint="eastAsia"/>
                <w:lang w:val="en-US" w:eastAsia="zh-CN"/>
              </w:rPr>
              <w:t>2、</w:t>
            </w:r>
            <w:r>
              <w:rPr>
                <w:rFonts w:hint="default"/>
                <w:lang w:val="en-US" w:eastAsia="zh-CN"/>
              </w:rPr>
              <w:t>机器上插着</w:t>
            </w:r>
            <w:r>
              <w:rPr>
                <w:rFonts w:hint="default"/>
              </w:rPr>
              <w:t>网卡</w:t>
            </w:r>
            <w:r>
              <w:rPr>
                <w:rFonts w:hint="eastAsia"/>
                <w:lang w:eastAsia="zh-CN"/>
              </w:rPr>
              <w:t>E810XXVDA4G2P5</w:t>
            </w:r>
          </w:p>
        </w:tc>
      </w:tr>
      <w:tr w14:paraId="081887B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0CDDA0A3">
            <w:pPr>
              <w:pStyle w:val="224"/>
              <w:rPr>
                <w:rFonts w:hint="default"/>
              </w:rPr>
            </w:pPr>
            <w:r>
              <w:t>测试步骤</w:t>
            </w:r>
          </w:p>
        </w:tc>
        <w:tc>
          <w:tcPr>
            <w:tcW w:w="8289" w:type="dxa"/>
            <w:tcBorders>
              <w:top w:val="single" w:color="000000" w:sz="6" w:space="0"/>
              <w:bottom w:val="single" w:color="000000" w:sz="6" w:space="0"/>
            </w:tcBorders>
            <w:vAlign w:val="top"/>
          </w:tcPr>
          <w:p w14:paraId="432E59C9">
            <w:pPr>
              <w:pStyle w:val="224"/>
              <w:rPr>
                <w:rFonts w:hint="default"/>
              </w:rPr>
            </w:pPr>
            <w:r>
              <w:rPr>
                <w:rFonts w:hint="eastAsia"/>
                <w:lang w:val="en-US" w:eastAsia="zh-CN"/>
              </w:rPr>
              <w:t>通过setprop关联属性的值触发告警</w:t>
            </w:r>
          </w:p>
        </w:tc>
      </w:tr>
      <w:tr w14:paraId="2EB4E900">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7CFF6053">
            <w:pPr>
              <w:pStyle w:val="224"/>
              <w:rPr>
                <w:rFonts w:hint="default"/>
              </w:rPr>
            </w:pPr>
            <w:r>
              <w:t>预期结果</w:t>
            </w:r>
          </w:p>
        </w:tc>
        <w:tc>
          <w:tcPr>
            <w:tcW w:w="8289" w:type="dxa"/>
            <w:tcBorders>
              <w:top w:val="single" w:color="000000" w:sz="6" w:space="0"/>
              <w:bottom w:val="single" w:color="000000" w:sz="6" w:space="0"/>
            </w:tcBorders>
            <w:vAlign w:val="top"/>
          </w:tcPr>
          <w:p w14:paraId="171152D4">
            <w:pPr>
              <w:pStyle w:val="224"/>
              <w:rPr>
                <w:rFonts w:hint="default" w:eastAsia="宋体"/>
                <w:lang w:val="en-US" w:eastAsia="zh-CN"/>
              </w:rPr>
            </w:pPr>
            <w:r>
              <w:rPr>
                <w:rFonts w:hint="default"/>
              </w:rPr>
              <w:t>1</w:t>
            </w:r>
            <w:r>
              <w:rPr>
                <w:rFonts w:hint="default"/>
              </w:rPr>
              <w:tab/>
            </w:r>
            <w:r>
              <w:rPr>
                <w:rFonts w:hint="default"/>
              </w:rPr>
              <w:t>PCIeCard.PCIeCardOverTemp</w:t>
            </w:r>
            <w:r>
              <w:rPr>
                <w:rFonts w:hint="eastAsia"/>
                <w:lang w:val="en-US" w:eastAsia="zh-CN"/>
              </w:rPr>
              <w:t xml:space="preserve">           </w:t>
            </w:r>
            <w:r>
              <w:rPr>
                <w:rFonts w:hint="default"/>
                <w:highlight w:val="none"/>
              </w:rPr>
              <w:t>0x08000003</w:t>
            </w:r>
          </w:p>
          <w:p w14:paraId="239B74CF">
            <w:pPr>
              <w:pStyle w:val="224"/>
              <w:rPr>
                <w:rFonts w:hint="eastAsia" w:eastAsia="宋体"/>
                <w:lang w:val="en-US" w:eastAsia="zh-CN"/>
              </w:rPr>
            </w:pPr>
            <w:r>
              <w:rPr>
                <w:rFonts w:hint="default"/>
              </w:rPr>
              <w:t>2</w:t>
            </w:r>
            <w:r>
              <w:rPr>
                <w:rFonts w:hint="default"/>
              </w:rPr>
              <w:tab/>
            </w:r>
            <w:r>
              <w:rPr>
                <w:rFonts w:hint="default"/>
              </w:rPr>
              <w:t>Port.PortDisconnected</w:t>
            </w:r>
            <w:r>
              <w:rPr>
                <w:rFonts w:hint="eastAsia"/>
                <w:lang w:val="en-US" w:eastAsia="zh-CN"/>
              </w:rPr>
              <w:t xml:space="preserve">                  0x29000001</w:t>
            </w:r>
          </w:p>
          <w:p w14:paraId="1D9A98D6">
            <w:pPr>
              <w:pStyle w:val="224"/>
              <w:rPr>
                <w:rFonts w:hint="default" w:eastAsia="宋体"/>
                <w:lang w:val="en-US" w:eastAsia="zh-CN"/>
              </w:rPr>
            </w:pPr>
            <w:r>
              <w:rPr>
                <w:rFonts w:hint="default"/>
              </w:rPr>
              <w:t>3</w:t>
            </w:r>
            <w:r>
              <w:rPr>
                <w:rFonts w:hint="default"/>
              </w:rPr>
              <w:tab/>
            </w:r>
            <w:r>
              <w:rPr>
                <w:rFonts w:hint="default"/>
              </w:rPr>
              <w:t>Port.PortOpticalModulePowerAlarm</w:t>
            </w:r>
            <w:r>
              <w:rPr>
                <w:rFonts w:hint="eastAsia"/>
                <w:lang w:val="en-US" w:eastAsia="zh-CN"/>
              </w:rPr>
              <w:t xml:space="preserve">      0x29000017</w:t>
            </w:r>
          </w:p>
          <w:p w14:paraId="7365E8C0">
            <w:pPr>
              <w:pStyle w:val="224"/>
              <w:rPr>
                <w:rFonts w:hint="default" w:eastAsia="宋体"/>
                <w:lang w:val="en-US" w:eastAsia="zh-CN"/>
              </w:rPr>
            </w:pPr>
            <w:r>
              <w:rPr>
                <w:rFonts w:hint="default"/>
              </w:rPr>
              <w:t>4</w:t>
            </w:r>
            <w:r>
              <w:rPr>
                <w:rFonts w:hint="default"/>
              </w:rPr>
              <w:tab/>
            </w:r>
            <w:r>
              <w:rPr>
                <w:rFonts w:hint="default"/>
              </w:rPr>
              <w:t>Port.PortOpticalModuleSpeedMismatch</w:t>
            </w:r>
            <w:r>
              <w:rPr>
                <w:rFonts w:hint="eastAsia"/>
                <w:lang w:val="en-US" w:eastAsia="zh-CN"/>
              </w:rPr>
              <w:t xml:space="preserve">    0x29000027</w:t>
            </w:r>
          </w:p>
          <w:p w14:paraId="7B9195E2">
            <w:pPr>
              <w:pStyle w:val="224"/>
              <w:rPr>
                <w:rFonts w:hint="default" w:eastAsia="宋体"/>
                <w:lang w:val="en-US" w:eastAsia="zh-CN"/>
              </w:rPr>
            </w:pPr>
            <w:r>
              <w:rPr>
                <w:rFonts w:hint="default"/>
              </w:rPr>
              <w:t>5</w:t>
            </w:r>
            <w:r>
              <w:rPr>
                <w:rFonts w:hint="default"/>
              </w:rPr>
              <w:tab/>
            </w:r>
            <w:r>
              <w:rPr>
                <w:rFonts w:hint="default"/>
              </w:rPr>
              <w:t>Port.PortOpticalModuleVoltageAlarm</w:t>
            </w:r>
            <w:r>
              <w:rPr>
                <w:rFonts w:hint="eastAsia"/>
                <w:lang w:val="en-US" w:eastAsia="zh-CN"/>
              </w:rPr>
              <w:t xml:space="preserve">     0x2900000F</w:t>
            </w:r>
          </w:p>
          <w:p w14:paraId="0013F61A">
            <w:pPr>
              <w:pStyle w:val="224"/>
              <w:rPr>
                <w:rFonts w:hint="default" w:eastAsia="宋体"/>
                <w:lang w:val="en-US" w:eastAsia="zh-CN"/>
              </w:rPr>
            </w:pPr>
            <w:r>
              <w:rPr>
                <w:rFonts w:hint="default"/>
              </w:rPr>
              <w:t>6</w:t>
            </w:r>
            <w:r>
              <w:rPr>
                <w:rFonts w:hint="default"/>
              </w:rPr>
              <w:tab/>
            </w:r>
            <w:r>
              <w:rPr>
                <w:rFonts w:hint="default"/>
              </w:rPr>
              <w:t>PCIeCard.PCIeCardBandWidthDecreased</w:t>
            </w:r>
            <w:r>
              <w:rPr>
                <w:rFonts w:hint="eastAsia"/>
                <w:lang w:val="en-US" w:eastAsia="zh-CN"/>
              </w:rPr>
              <w:t xml:space="preserve">  0x0800006F</w:t>
            </w:r>
          </w:p>
          <w:p w14:paraId="31EF30EB">
            <w:pPr>
              <w:pStyle w:val="224"/>
              <w:rPr>
                <w:rFonts w:hint="default" w:eastAsia="宋体"/>
                <w:lang w:val="en-US" w:eastAsia="zh-CN"/>
              </w:rPr>
            </w:pPr>
            <w:r>
              <w:rPr>
                <w:rFonts w:hint="default"/>
              </w:rPr>
              <w:t>7</w:t>
            </w:r>
            <w:r>
              <w:rPr>
                <w:rFonts w:hint="default"/>
              </w:rPr>
              <w:tab/>
            </w:r>
            <w:r>
              <w:rPr>
                <w:rFonts w:hint="default"/>
              </w:rPr>
              <w:t>PCIeCard.PCIeCardLinkSpeedReduced</w:t>
            </w:r>
            <w:r>
              <w:rPr>
                <w:rFonts w:hint="eastAsia"/>
                <w:lang w:val="en-US" w:eastAsia="zh-CN"/>
              </w:rPr>
              <w:t xml:space="preserve">    0x080000F3</w:t>
            </w:r>
          </w:p>
          <w:p w14:paraId="151D4549">
            <w:pPr>
              <w:pStyle w:val="224"/>
              <w:rPr>
                <w:rFonts w:hint="default" w:eastAsia="宋体"/>
                <w:lang w:val="en-US" w:eastAsia="zh-CN"/>
              </w:rPr>
            </w:pPr>
            <w:r>
              <w:rPr>
                <w:rFonts w:hint="default"/>
              </w:rPr>
              <w:t>8</w:t>
            </w:r>
            <w:r>
              <w:rPr>
                <w:rFonts w:hint="default"/>
              </w:rPr>
              <w:tab/>
            </w:r>
            <w:r>
              <w:rPr>
                <w:rFonts w:hint="default"/>
              </w:rPr>
              <w:t>PCIeCard.PCIeCardUncorrectableErr</w:t>
            </w:r>
            <w:r>
              <w:rPr>
                <w:rFonts w:hint="eastAsia"/>
                <w:lang w:val="en-US" w:eastAsia="zh-CN"/>
              </w:rPr>
              <w:t xml:space="preserve">      0x08000001</w:t>
            </w:r>
          </w:p>
          <w:p w14:paraId="194FEDDA">
            <w:pPr>
              <w:pStyle w:val="224"/>
              <w:rPr>
                <w:rFonts w:hint="default" w:eastAsia="宋体"/>
                <w:lang w:val="en-US" w:eastAsia="zh-CN"/>
              </w:rPr>
            </w:pPr>
            <w:r>
              <w:rPr>
                <w:rFonts w:hint="default"/>
              </w:rPr>
              <w:t>9</w:t>
            </w:r>
            <w:r>
              <w:rPr>
                <w:rFonts w:hint="default"/>
              </w:rPr>
              <w:tab/>
            </w:r>
            <w:r>
              <w:rPr>
                <w:rFonts w:hint="default"/>
              </w:rPr>
              <w:t>PCIeCard.PCIeCardCEHardFailure</w:t>
            </w:r>
            <w:r>
              <w:rPr>
                <w:rFonts w:hint="eastAsia"/>
                <w:lang w:val="en-US" w:eastAsia="zh-CN"/>
              </w:rPr>
              <w:t xml:space="preserve">        0x08000065</w:t>
            </w:r>
          </w:p>
          <w:p w14:paraId="24820BEE">
            <w:pPr>
              <w:pStyle w:val="224"/>
              <w:rPr>
                <w:rFonts w:hint="default"/>
              </w:rPr>
            </w:pPr>
            <w:r>
              <w:rPr>
                <w:rFonts w:hint="default"/>
              </w:rPr>
              <w:t>10</w:t>
            </w:r>
            <w:r>
              <w:rPr>
                <w:rFonts w:hint="default"/>
              </w:rPr>
              <w:tab/>
            </w:r>
            <w:r>
              <w:rPr>
                <w:rFonts w:hint="default"/>
              </w:rPr>
              <w:t>PcieCard.PcieCardReplace</w:t>
            </w:r>
            <w:r>
              <w:rPr>
                <w:rFonts w:hint="eastAsia"/>
                <w:lang w:val="en-US" w:eastAsia="zh-CN"/>
              </w:rPr>
              <w:t xml:space="preserve">              0x080000BD</w:t>
            </w:r>
          </w:p>
        </w:tc>
      </w:tr>
      <w:tr w14:paraId="5A78BE01">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Ex>
        <w:tc>
          <w:tcPr>
            <w:tcW w:w="700" w:type="pct"/>
            <w:tcBorders>
              <w:top w:val="single" w:color="000000" w:sz="6" w:space="0"/>
              <w:bottom w:val="single" w:color="000000" w:sz="6" w:space="0"/>
              <w:right w:val="single" w:color="000000" w:sz="6" w:space="0"/>
            </w:tcBorders>
          </w:tcPr>
          <w:p w14:paraId="07961DDC">
            <w:pPr>
              <w:pStyle w:val="224"/>
              <w:rPr>
                <w:rFonts w:hint="default"/>
              </w:rPr>
            </w:pPr>
            <w:r>
              <w:t>测试结果</w:t>
            </w:r>
          </w:p>
        </w:tc>
        <w:tc>
          <w:tcPr>
            <w:tcW w:w="4300" w:type="pct"/>
            <w:tcBorders>
              <w:top w:val="single" w:color="000000" w:sz="6" w:space="0"/>
              <w:bottom w:val="single" w:color="000000" w:sz="6" w:space="0"/>
            </w:tcBorders>
          </w:tcPr>
          <w:p w14:paraId="5F7D5765">
            <w:pPr>
              <w:pStyle w:val="224"/>
              <w:rPr>
                <w:rFonts w:hint="default"/>
              </w:rPr>
            </w:pPr>
            <w:r>
              <w:rPr>
                <w:rFonts w:hint="default"/>
              </w:rPr>
              <w:t>PCIeCard.PCIeCardOverTemp</w:t>
            </w:r>
          </w:p>
          <w:p w14:paraId="2ACB9185">
            <w:pPr>
              <w:pStyle w:val="224"/>
              <w:rPr>
                <w:rFonts w:hint="default"/>
              </w:rPr>
            </w:pPr>
            <w:r>
              <w:drawing>
                <wp:inline distT="0" distB="0" distL="114300" distR="114300">
                  <wp:extent cx="5120640" cy="283210"/>
                  <wp:effectExtent l="0" t="0" r="0" b="635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51"/>
                          <a:stretch>
                            <a:fillRect/>
                          </a:stretch>
                        </pic:blipFill>
                        <pic:spPr>
                          <a:xfrm>
                            <a:off x="0" y="0"/>
                            <a:ext cx="5120640" cy="283210"/>
                          </a:xfrm>
                          <a:prstGeom prst="rect">
                            <a:avLst/>
                          </a:prstGeom>
                          <a:noFill/>
                          <a:ln>
                            <a:noFill/>
                          </a:ln>
                        </pic:spPr>
                      </pic:pic>
                    </a:graphicData>
                  </a:graphic>
                </wp:inline>
              </w:drawing>
            </w:r>
          </w:p>
          <w:p w14:paraId="564391D2">
            <w:pPr>
              <w:pStyle w:val="224"/>
              <w:rPr>
                <w:rFonts w:hint="default"/>
                <w:lang w:val="en-US" w:eastAsia="zh-CN"/>
              </w:rPr>
            </w:pPr>
            <w:r>
              <w:drawing>
                <wp:inline distT="0" distB="0" distL="114300" distR="114300">
                  <wp:extent cx="5125720" cy="349885"/>
                  <wp:effectExtent l="0" t="0" r="10160" b="63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52"/>
                          <a:stretch>
                            <a:fillRect/>
                          </a:stretch>
                        </pic:blipFill>
                        <pic:spPr>
                          <a:xfrm>
                            <a:off x="0" y="0"/>
                            <a:ext cx="5125720" cy="349885"/>
                          </a:xfrm>
                          <a:prstGeom prst="rect">
                            <a:avLst/>
                          </a:prstGeom>
                          <a:noFill/>
                          <a:ln>
                            <a:noFill/>
                          </a:ln>
                        </pic:spPr>
                      </pic:pic>
                    </a:graphicData>
                  </a:graphic>
                </wp:inline>
              </w:drawing>
            </w:r>
          </w:p>
          <w:p w14:paraId="12815E5E">
            <w:pPr>
              <w:pStyle w:val="224"/>
              <w:rPr>
                <w:rFonts w:hint="default" w:eastAsia="宋体"/>
                <w:lang w:val="en-US" w:eastAsia="zh-CN"/>
              </w:rPr>
            </w:pPr>
            <w:r>
              <w:drawing>
                <wp:inline distT="0" distB="0" distL="114300" distR="114300">
                  <wp:extent cx="5113655" cy="444500"/>
                  <wp:effectExtent l="0" t="0" r="6985" b="1270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3"/>
                          <a:stretch>
                            <a:fillRect/>
                          </a:stretch>
                        </pic:blipFill>
                        <pic:spPr>
                          <a:xfrm>
                            <a:off x="0" y="0"/>
                            <a:ext cx="5113655" cy="444500"/>
                          </a:xfrm>
                          <a:prstGeom prst="rect">
                            <a:avLst/>
                          </a:prstGeom>
                          <a:noFill/>
                          <a:ln>
                            <a:noFill/>
                          </a:ln>
                        </pic:spPr>
                      </pic:pic>
                    </a:graphicData>
                  </a:graphic>
                </wp:inline>
              </w:drawing>
            </w:r>
            <w:r>
              <w:rPr>
                <w:rFonts w:hint="default"/>
              </w:rPr>
              <w:t>Port.PortDisconnected</w:t>
            </w:r>
            <w:r>
              <w:rPr>
                <w:rFonts w:hint="eastAsia"/>
                <w:lang w:val="en-US" w:eastAsia="zh-CN"/>
              </w:rPr>
              <w:t>插拔网线触发</w:t>
            </w:r>
          </w:p>
          <w:p w14:paraId="3CEDDCB2">
            <w:pPr>
              <w:pStyle w:val="224"/>
            </w:pPr>
            <w:r>
              <w:drawing>
                <wp:inline distT="0" distB="0" distL="114300" distR="114300">
                  <wp:extent cx="5120005" cy="391160"/>
                  <wp:effectExtent l="0" t="0" r="635" b="508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54"/>
                          <a:stretch>
                            <a:fillRect/>
                          </a:stretch>
                        </pic:blipFill>
                        <pic:spPr>
                          <a:xfrm>
                            <a:off x="0" y="0"/>
                            <a:ext cx="5120005" cy="391160"/>
                          </a:xfrm>
                          <a:prstGeom prst="rect">
                            <a:avLst/>
                          </a:prstGeom>
                          <a:noFill/>
                          <a:ln>
                            <a:noFill/>
                          </a:ln>
                        </pic:spPr>
                      </pic:pic>
                    </a:graphicData>
                  </a:graphic>
                </wp:inline>
              </w:drawing>
            </w:r>
          </w:p>
          <w:p w14:paraId="3E5B8185">
            <w:pPr>
              <w:pStyle w:val="224"/>
              <w:rPr>
                <w:rFonts w:hint="eastAsia"/>
                <w:lang w:val="en-US" w:eastAsia="zh-CN"/>
              </w:rPr>
            </w:pPr>
            <w:r>
              <w:rPr>
                <w:rFonts w:hint="default"/>
              </w:rPr>
              <w:t>PCIeCardBandWidthDecreased</w:t>
            </w:r>
            <w:r>
              <w:rPr>
                <w:rFonts w:hint="eastAsia"/>
                <w:lang w:val="en-US" w:eastAsia="zh-CN"/>
              </w:rPr>
              <w:t xml:space="preserve">  </w:t>
            </w:r>
          </w:p>
          <w:p w14:paraId="2A52DDF3">
            <w:pPr>
              <w:pStyle w:val="224"/>
              <w:rPr>
                <w:rFonts w:hint="eastAsia"/>
                <w:lang w:val="en-US" w:eastAsia="zh-CN"/>
              </w:rPr>
            </w:pPr>
            <w:r>
              <w:drawing>
                <wp:inline distT="0" distB="0" distL="114300" distR="114300">
                  <wp:extent cx="5122545" cy="460375"/>
                  <wp:effectExtent l="0" t="0" r="13335" b="12065"/>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pic:cNvPicPr>
                            <a:picLocks noChangeAspect="1"/>
                          </pic:cNvPicPr>
                        </pic:nvPicPr>
                        <pic:blipFill>
                          <a:blip r:embed="rId55"/>
                          <a:stretch>
                            <a:fillRect/>
                          </a:stretch>
                        </pic:blipFill>
                        <pic:spPr>
                          <a:xfrm>
                            <a:off x="0" y="0"/>
                            <a:ext cx="5122545" cy="460375"/>
                          </a:xfrm>
                          <a:prstGeom prst="rect">
                            <a:avLst/>
                          </a:prstGeom>
                          <a:noFill/>
                          <a:ln>
                            <a:noFill/>
                          </a:ln>
                        </pic:spPr>
                      </pic:pic>
                    </a:graphicData>
                  </a:graphic>
                </wp:inline>
              </w:drawing>
            </w:r>
          </w:p>
          <w:p w14:paraId="6962E4A5">
            <w:pPr>
              <w:pStyle w:val="224"/>
            </w:pPr>
            <w:r>
              <w:drawing>
                <wp:inline distT="0" distB="0" distL="114300" distR="114300">
                  <wp:extent cx="5122545" cy="617855"/>
                  <wp:effectExtent l="0" t="0" r="13335" b="6985"/>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pic:cNvPicPr>
                        </pic:nvPicPr>
                        <pic:blipFill>
                          <a:blip r:embed="rId56"/>
                          <a:stretch>
                            <a:fillRect/>
                          </a:stretch>
                        </pic:blipFill>
                        <pic:spPr>
                          <a:xfrm>
                            <a:off x="0" y="0"/>
                            <a:ext cx="5122545" cy="617855"/>
                          </a:xfrm>
                          <a:prstGeom prst="rect">
                            <a:avLst/>
                          </a:prstGeom>
                          <a:noFill/>
                          <a:ln>
                            <a:noFill/>
                          </a:ln>
                        </pic:spPr>
                      </pic:pic>
                    </a:graphicData>
                  </a:graphic>
                </wp:inline>
              </w:drawing>
            </w:r>
          </w:p>
          <w:p w14:paraId="69A19D08">
            <w:pPr>
              <w:pStyle w:val="224"/>
            </w:pPr>
            <w:r>
              <w:rPr>
                <w:rFonts w:hint="default"/>
              </w:rPr>
              <w:t>PCIeCardLinkSpeedReduced</w:t>
            </w:r>
          </w:p>
          <w:p w14:paraId="3DD2B496">
            <w:pPr>
              <w:pStyle w:val="224"/>
            </w:pPr>
            <w:r>
              <w:drawing>
                <wp:inline distT="0" distB="0" distL="114300" distR="114300">
                  <wp:extent cx="5118735" cy="570230"/>
                  <wp:effectExtent l="0" t="0" r="1905" b="8890"/>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pic:cNvPicPr>
                        </pic:nvPicPr>
                        <pic:blipFill>
                          <a:blip r:embed="rId57"/>
                          <a:stretch>
                            <a:fillRect/>
                          </a:stretch>
                        </pic:blipFill>
                        <pic:spPr>
                          <a:xfrm>
                            <a:off x="0" y="0"/>
                            <a:ext cx="5118735" cy="570230"/>
                          </a:xfrm>
                          <a:prstGeom prst="rect">
                            <a:avLst/>
                          </a:prstGeom>
                          <a:noFill/>
                          <a:ln>
                            <a:noFill/>
                          </a:ln>
                        </pic:spPr>
                      </pic:pic>
                    </a:graphicData>
                  </a:graphic>
                </wp:inline>
              </w:drawing>
            </w:r>
          </w:p>
          <w:p w14:paraId="17770CAB">
            <w:pPr>
              <w:pStyle w:val="224"/>
            </w:pPr>
            <w:r>
              <w:drawing>
                <wp:inline distT="0" distB="0" distL="114300" distR="114300">
                  <wp:extent cx="5123180" cy="624205"/>
                  <wp:effectExtent l="0" t="0" r="12700" b="63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pic:cNvPicPr>
                        </pic:nvPicPr>
                        <pic:blipFill>
                          <a:blip r:embed="rId58"/>
                          <a:stretch>
                            <a:fillRect/>
                          </a:stretch>
                        </pic:blipFill>
                        <pic:spPr>
                          <a:xfrm>
                            <a:off x="0" y="0"/>
                            <a:ext cx="5123180" cy="624205"/>
                          </a:xfrm>
                          <a:prstGeom prst="rect">
                            <a:avLst/>
                          </a:prstGeom>
                          <a:noFill/>
                          <a:ln>
                            <a:noFill/>
                          </a:ln>
                        </pic:spPr>
                      </pic:pic>
                    </a:graphicData>
                  </a:graphic>
                </wp:inline>
              </w:drawing>
            </w:r>
          </w:p>
          <w:p w14:paraId="0079BF61">
            <w:pPr>
              <w:pStyle w:val="224"/>
              <w:rPr>
                <w:rFonts w:hint="default"/>
              </w:rPr>
            </w:pPr>
            <w:r>
              <w:rPr>
                <w:rFonts w:hint="default"/>
              </w:rPr>
              <w:t>PCIeCardUncorrectableErr</w:t>
            </w:r>
          </w:p>
          <w:p w14:paraId="785D443B">
            <w:pPr>
              <w:pStyle w:val="224"/>
            </w:pPr>
            <w:r>
              <w:drawing>
                <wp:inline distT="0" distB="0" distL="114300" distR="114300">
                  <wp:extent cx="5125085" cy="1227455"/>
                  <wp:effectExtent l="0" t="0" r="10795" b="6985"/>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pic:cNvPicPr>
                            <a:picLocks noChangeAspect="1"/>
                          </pic:cNvPicPr>
                        </pic:nvPicPr>
                        <pic:blipFill>
                          <a:blip r:embed="rId59"/>
                          <a:stretch>
                            <a:fillRect/>
                          </a:stretch>
                        </pic:blipFill>
                        <pic:spPr>
                          <a:xfrm>
                            <a:off x="0" y="0"/>
                            <a:ext cx="5125085" cy="1227455"/>
                          </a:xfrm>
                          <a:prstGeom prst="rect">
                            <a:avLst/>
                          </a:prstGeom>
                          <a:noFill/>
                          <a:ln>
                            <a:noFill/>
                          </a:ln>
                        </pic:spPr>
                      </pic:pic>
                    </a:graphicData>
                  </a:graphic>
                </wp:inline>
              </w:drawing>
            </w:r>
          </w:p>
          <w:p w14:paraId="06564EA5">
            <w:pPr>
              <w:pStyle w:val="224"/>
              <w:rPr>
                <w:rFonts w:hint="default"/>
              </w:rPr>
            </w:pPr>
            <w:r>
              <w:drawing>
                <wp:inline distT="0" distB="0" distL="114300" distR="114300">
                  <wp:extent cx="5120005" cy="1088390"/>
                  <wp:effectExtent l="0" t="0" r="635" b="8890"/>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9"/>
                          <pic:cNvPicPr>
                            <a:picLocks noChangeAspect="1"/>
                          </pic:cNvPicPr>
                        </pic:nvPicPr>
                        <pic:blipFill>
                          <a:blip r:embed="rId60"/>
                          <a:stretch>
                            <a:fillRect/>
                          </a:stretch>
                        </pic:blipFill>
                        <pic:spPr>
                          <a:xfrm>
                            <a:off x="0" y="0"/>
                            <a:ext cx="5120005" cy="1088390"/>
                          </a:xfrm>
                          <a:prstGeom prst="rect">
                            <a:avLst/>
                          </a:prstGeom>
                          <a:noFill/>
                          <a:ln>
                            <a:noFill/>
                          </a:ln>
                        </pic:spPr>
                      </pic:pic>
                    </a:graphicData>
                  </a:graphic>
                </wp:inline>
              </w:drawing>
            </w:r>
          </w:p>
          <w:p w14:paraId="04202AD6">
            <w:pPr>
              <w:pStyle w:val="224"/>
              <w:rPr>
                <w:rFonts w:hint="default"/>
              </w:rPr>
            </w:pPr>
            <w:r>
              <w:rPr>
                <w:rFonts w:hint="default"/>
              </w:rPr>
              <w:t>PCIeCardCEHardFailure</w:t>
            </w:r>
          </w:p>
          <w:p w14:paraId="374DFD41">
            <w:pPr>
              <w:pStyle w:val="224"/>
            </w:pPr>
            <w:r>
              <w:drawing>
                <wp:inline distT="0" distB="0" distL="114300" distR="114300">
                  <wp:extent cx="5126355" cy="594360"/>
                  <wp:effectExtent l="0" t="0" r="9525" b="0"/>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
                          <pic:cNvPicPr>
                            <a:picLocks noChangeAspect="1"/>
                          </pic:cNvPicPr>
                        </pic:nvPicPr>
                        <pic:blipFill>
                          <a:blip r:embed="rId61"/>
                          <a:stretch>
                            <a:fillRect/>
                          </a:stretch>
                        </pic:blipFill>
                        <pic:spPr>
                          <a:xfrm>
                            <a:off x="0" y="0"/>
                            <a:ext cx="5126355" cy="594360"/>
                          </a:xfrm>
                          <a:prstGeom prst="rect">
                            <a:avLst/>
                          </a:prstGeom>
                          <a:noFill/>
                          <a:ln>
                            <a:noFill/>
                          </a:ln>
                        </pic:spPr>
                      </pic:pic>
                    </a:graphicData>
                  </a:graphic>
                </wp:inline>
              </w:drawing>
            </w:r>
          </w:p>
          <w:p w14:paraId="380DE1BE">
            <w:pPr>
              <w:pStyle w:val="224"/>
              <w:rPr>
                <w:rFonts w:hint="default"/>
              </w:rPr>
            </w:pPr>
            <w:r>
              <w:drawing>
                <wp:inline distT="0" distB="0" distL="114300" distR="114300">
                  <wp:extent cx="5116195" cy="552450"/>
                  <wp:effectExtent l="0" t="0" r="4445" b="11430"/>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1"/>
                          <pic:cNvPicPr>
                            <a:picLocks noChangeAspect="1"/>
                          </pic:cNvPicPr>
                        </pic:nvPicPr>
                        <pic:blipFill>
                          <a:blip r:embed="rId62"/>
                          <a:stretch>
                            <a:fillRect/>
                          </a:stretch>
                        </pic:blipFill>
                        <pic:spPr>
                          <a:xfrm>
                            <a:off x="0" y="0"/>
                            <a:ext cx="5116195" cy="552450"/>
                          </a:xfrm>
                          <a:prstGeom prst="rect">
                            <a:avLst/>
                          </a:prstGeom>
                          <a:noFill/>
                          <a:ln>
                            <a:noFill/>
                          </a:ln>
                        </pic:spPr>
                      </pic:pic>
                    </a:graphicData>
                  </a:graphic>
                </wp:inline>
              </w:drawing>
            </w:r>
          </w:p>
          <w:p w14:paraId="04BD6ED6">
            <w:pPr>
              <w:pStyle w:val="224"/>
              <w:rPr>
                <w:rFonts w:hint="default"/>
              </w:rPr>
            </w:pPr>
            <w:r>
              <w:rPr>
                <w:rFonts w:hint="default"/>
              </w:rPr>
              <w:t>Port.PortOpticalModulePowerAlarm</w:t>
            </w:r>
          </w:p>
          <w:p w14:paraId="2C6DE922">
            <w:pPr>
              <w:pStyle w:val="224"/>
            </w:pPr>
            <w:r>
              <w:drawing>
                <wp:inline distT="0" distB="0" distL="114300" distR="114300">
                  <wp:extent cx="5123180" cy="779145"/>
                  <wp:effectExtent l="0" t="0" r="12700" b="13335"/>
                  <wp:docPr id="2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5"/>
                          <pic:cNvPicPr>
                            <a:picLocks noChangeAspect="1"/>
                          </pic:cNvPicPr>
                        </pic:nvPicPr>
                        <pic:blipFill>
                          <a:blip r:embed="rId63"/>
                          <a:stretch>
                            <a:fillRect/>
                          </a:stretch>
                        </pic:blipFill>
                        <pic:spPr>
                          <a:xfrm>
                            <a:off x="0" y="0"/>
                            <a:ext cx="5123180" cy="779145"/>
                          </a:xfrm>
                          <a:prstGeom prst="rect">
                            <a:avLst/>
                          </a:prstGeom>
                          <a:noFill/>
                          <a:ln>
                            <a:noFill/>
                          </a:ln>
                        </pic:spPr>
                      </pic:pic>
                    </a:graphicData>
                  </a:graphic>
                </wp:inline>
              </w:drawing>
            </w:r>
          </w:p>
          <w:p w14:paraId="6B13A7B3">
            <w:pPr>
              <w:pStyle w:val="224"/>
              <w:rPr>
                <w:rFonts w:hint="default"/>
              </w:rPr>
            </w:pPr>
            <w:r>
              <w:drawing>
                <wp:inline distT="0" distB="0" distL="114300" distR="114300">
                  <wp:extent cx="5120640" cy="652780"/>
                  <wp:effectExtent l="0" t="0" r="0" b="2540"/>
                  <wp:docPr id="2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6"/>
                          <pic:cNvPicPr>
                            <a:picLocks noChangeAspect="1"/>
                          </pic:cNvPicPr>
                        </pic:nvPicPr>
                        <pic:blipFill>
                          <a:blip r:embed="rId64"/>
                          <a:stretch>
                            <a:fillRect/>
                          </a:stretch>
                        </pic:blipFill>
                        <pic:spPr>
                          <a:xfrm>
                            <a:off x="0" y="0"/>
                            <a:ext cx="5120640" cy="652780"/>
                          </a:xfrm>
                          <a:prstGeom prst="rect">
                            <a:avLst/>
                          </a:prstGeom>
                          <a:noFill/>
                          <a:ln>
                            <a:noFill/>
                          </a:ln>
                        </pic:spPr>
                      </pic:pic>
                    </a:graphicData>
                  </a:graphic>
                </wp:inline>
              </w:drawing>
            </w:r>
          </w:p>
          <w:p w14:paraId="1F6B5D66">
            <w:pPr>
              <w:pStyle w:val="224"/>
              <w:rPr>
                <w:rFonts w:hint="default"/>
              </w:rPr>
            </w:pPr>
            <w:r>
              <w:rPr>
                <w:rFonts w:hint="default"/>
              </w:rPr>
              <w:t>Port.PortOpticalModuleSpeedMismatch</w:t>
            </w:r>
          </w:p>
          <w:p w14:paraId="1370E71A">
            <w:pPr>
              <w:pStyle w:val="224"/>
              <w:rPr>
                <w:rFonts w:hint="default"/>
              </w:rPr>
            </w:pPr>
            <w:r>
              <w:drawing>
                <wp:inline distT="0" distB="0" distL="114300" distR="114300">
                  <wp:extent cx="5120005" cy="659130"/>
                  <wp:effectExtent l="0" t="0" r="635" b="11430"/>
                  <wp:docPr id="1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3"/>
                          <pic:cNvPicPr>
                            <a:picLocks noChangeAspect="1"/>
                          </pic:cNvPicPr>
                        </pic:nvPicPr>
                        <pic:blipFill>
                          <a:blip r:embed="rId65"/>
                          <a:stretch>
                            <a:fillRect/>
                          </a:stretch>
                        </pic:blipFill>
                        <pic:spPr>
                          <a:xfrm>
                            <a:off x="0" y="0"/>
                            <a:ext cx="5120005" cy="659130"/>
                          </a:xfrm>
                          <a:prstGeom prst="rect">
                            <a:avLst/>
                          </a:prstGeom>
                          <a:noFill/>
                          <a:ln>
                            <a:noFill/>
                          </a:ln>
                        </pic:spPr>
                      </pic:pic>
                    </a:graphicData>
                  </a:graphic>
                </wp:inline>
              </w:drawing>
            </w:r>
          </w:p>
          <w:p w14:paraId="3BDD176E">
            <w:pPr>
              <w:pStyle w:val="224"/>
              <w:rPr>
                <w:rFonts w:hint="default"/>
                <w:lang w:val="en-US" w:eastAsia="zh-CN"/>
              </w:rPr>
            </w:pPr>
            <w:r>
              <w:drawing>
                <wp:inline distT="0" distB="0" distL="114300" distR="114300">
                  <wp:extent cx="5123180" cy="435610"/>
                  <wp:effectExtent l="0" t="0" r="12700" b="6350"/>
                  <wp:docPr id="1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4"/>
                          <pic:cNvPicPr>
                            <a:picLocks noChangeAspect="1"/>
                          </pic:cNvPicPr>
                        </pic:nvPicPr>
                        <pic:blipFill>
                          <a:blip r:embed="rId66"/>
                          <a:stretch>
                            <a:fillRect/>
                          </a:stretch>
                        </pic:blipFill>
                        <pic:spPr>
                          <a:xfrm>
                            <a:off x="0" y="0"/>
                            <a:ext cx="5123180" cy="435610"/>
                          </a:xfrm>
                          <a:prstGeom prst="rect">
                            <a:avLst/>
                          </a:prstGeom>
                          <a:noFill/>
                          <a:ln>
                            <a:noFill/>
                          </a:ln>
                        </pic:spPr>
                      </pic:pic>
                    </a:graphicData>
                  </a:graphic>
                </wp:inline>
              </w:drawing>
            </w:r>
          </w:p>
        </w:tc>
      </w:tr>
    </w:tbl>
    <w:p w14:paraId="4606D197">
      <w:pPr>
        <w:rPr>
          <w:rFonts w:hint="default"/>
        </w:rPr>
      </w:pPr>
    </w:p>
    <w:p w14:paraId="65A21BDC">
      <w:pPr>
        <w:rPr>
          <w:rFonts w:hint="default"/>
        </w:rPr>
      </w:pPr>
    </w:p>
    <w:p w14:paraId="5D9E73E7">
      <w:pPr>
        <w:pStyle w:val="3"/>
        <w:rPr>
          <w:rFonts w:hint="default"/>
        </w:rPr>
      </w:pPr>
      <w:r>
        <w:t>建议测试保障场景</w:t>
      </w:r>
      <w:bookmarkEnd w:id="12"/>
      <w:bookmarkEnd w:id="13"/>
    </w:p>
    <w:p w14:paraId="26BF49BB">
      <w:pPr>
        <w:rPr>
          <w:rFonts w:hint="default"/>
        </w:rPr>
      </w:pPr>
      <w:r>
        <w:t>【</w:t>
      </w:r>
      <w:r>
        <w:rPr>
          <w:color w:val="0000FF"/>
        </w:rPr>
        <w:t>需要测试关注测试的场景。如开发环境无法满足，或者某些长稳场景</w:t>
      </w:r>
      <w:r>
        <w:t>】</w:t>
      </w:r>
    </w:p>
    <w:p w14:paraId="51A75177">
      <w:pPr>
        <w:rPr>
          <w:rFonts w:hint="default"/>
        </w:rPr>
      </w:pPr>
      <w:r>
        <w:rPr>
          <w:i/>
          <w:color w:val="0000FF"/>
        </w:rPr>
        <w:t>环境配置：</w:t>
      </w:r>
    </w:p>
    <w:p w14:paraId="0597B42F">
      <w:pPr>
        <w:rPr>
          <w:rFonts w:hint="default"/>
        </w:rPr>
      </w:pPr>
      <w:r>
        <w:rPr>
          <w:i/>
          <w:color w:val="0000FF"/>
        </w:rPr>
        <w:t>转测版本：</w:t>
      </w:r>
    </w:p>
    <w:p w14:paraId="02D2FBAD">
      <w:pPr>
        <w:rPr>
          <w:rFonts w:hint="default"/>
          <w:i/>
          <w:color w:val="0000FF"/>
        </w:rPr>
      </w:pPr>
      <w:r>
        <w:rPr>
          <w:i/>
          <w:color w:val="0000FF"/>
        </w:rPr>
        <w:t>建议测试场景：</w:t>
      </w:r>
    </w:p>
    <w:sectPr>
      <w:headerReference r:id="rId14" w:type="even"/>
      <w:footerReference r:id="rId15" w:type="even"/>
      <w:pgSz w:w="11907" w:h="16840"/>
      <w:pgMar w:top="1701" w:right="1134" w:bottom="1701" w:left="1134" w:header="567" w:footer="567" w:gutter="0"/>
      <w:cols w:space="425" w:num="1"/>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Book Antiqua">
    <w:panose1 w:val="02040602050305030304"/>
    <w:charset w:val="00"/>
    <w:family w:val="roman"/>
    <w:pitch w:val="default"/>
    <w:sig w:usb0="00000287" w:usb1="00000000" w:usb2="00000000" w:usb3="00000000" w:csb0="2000009F" w:csb1="DFD7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Layout w:type="fixed"/>
      <w:tblCellMar>
        <w:top w:w="0" w:type="dxa"/>
        <w:left w:w="108" w:type="dxa"/>
        <w:bottom w:w="0" w:type="dxa"/>
        <w:right w:w="108" w:type="dxa"/>
      </w:tblCellMar>
    </w:tblPr>
    <w:tblGrid>
      <w:gridCol w:w="3224"/>
      <w:gridCol w:w="3224"/>
      <w:gridCol w:w="3224"/>
    </w:tblGrid>
    <w:tr w14:paraId="22F028B6">
      <w:tblPrEx>
        <w:tblCellMar>
          <w:top w:w="0" w:type="dxa"/>
          <w:left w:w="108" w:type="dxa"/>
          <w:bottom w:w="0" w:type="dxa"/>
          <w:right w:w="108" w:type="dxa"/>
        </w:tblCellMar>
      </w:tblPrEx>
      <w:trPr>
        <w:trHeight w:val="468" w:hRule="atLeast"/>
      </w:trPr>
      <w:tc>
        <w:tcPr>
          <w:tcW w:w="3224" w:type="dxa"/>
          <w:vAlign w:val="center"/>
        </w:tcPr>
        <w:p w14:paraId="3B7650BA">
          <w:pPr>
            <w:pStyle w:val="56"/>
            <w:rPr>
              <w:rFonts w:hint="default"/>
            </w:rPr>
          </w:pPr>
          <w:r>
            <w:fldChar w:fldCharType="begin"/>
          </w:r>
          <w:r>
            <w:instrText xml:space="preserve">PAGE  </w:instrText>
          </w:r>
          <w:r>
            <w:fldChar w:fldCharType="separate"/>
          </w:r>
          <w:r>
            <w:t>ii</w:t>
          </w:r>
          <w:r>
            <w:fldChar w:fldCharType="end"/>
          </w:r>
        </w:p>
      </w:tc>
      <w:tc>
        <w:tcPr>
          <w:tcW w:w="3224" w:type="dxa"/>
          <w:vAlign w:val="center"/>
        </w:tcPr>
        <w:p w14:paraId="667456AA">
          <w:pPr>
            <w:pStyle w:val="225"/>
          </w:pPr>
          <w:r>
            <w:fldChar w:fldCharType="begin"/>
          </w:r>
          <w:r>
            <w:instrText xml:space="preserve"> DOCPROPERTY  ProprietaryDeclaration  \* MERGEFORMAT </w:instrText>
          </w:r>
          <w:r>
            <w:fldChar w:fldCharType="separate"/>
          </w:r>
          <w:r>
            <w:rPr>
              <w:bCs/>
            </w:rPr>
            <w:t>华为内部资料</w:t>
          </w:r>
          <w:r>
            <w:t>，未经允许不得扩散</w:t>
          </w:r>
          <w:r>
            <w:fldChar w:fldCharType="end"/>
          </w:r>
        </w:p>
      </w:tc>
      <w:tc>
        <w:tcPr>
          <w:tcW w:w="3224" w:type="dxa"/>
        </w:tcPr>
        <w:p w14:paraId="3DD94DE1">
          <w:pPr>
            <w:pStyle w:val="173"/>
            <w:rPr>
              <w:rFonts w:hint="default"/>
            </w:rPr>
          </w:pPr>
          <w:r>
            <w:t xml:space="preserve">文档版本 </w:t>
          </w:r>
          <w:r>
            <w:fldChar w:fldCharType="begin"/>
          </w:r>
          <w:r>
            <w:instrText xml:space="preserve"> DOCPROPERTY  DocumentVersion  \* MERGEFORMAT </w:instrText>
          </w:r>
          <w:r>
            <w:fldChar w:fldCharType="end"/>
          </w:r>
          <w:r>
            <w:t xml:space="preserve"> (</w:t>
          </w:r>
          <w:r>
            <w:fldChar w:fldCharType="begin"/>
          </w:r>
          <w:r>
            <w:instrText xml:space="preserve"> DOCPROPERTY  ReleaseDate </w:instrText>
          </w:r>
          <w:r>
            <w:fldChar w:fldCharType="separate"/>
          </w:r>
          <w:r>
            <w:t>2025-05-13</w:t>
          </w:r>
          <w:r>
            <w:fldChar w:fldCharType="end"/>
          </w:r>
          <w:r>
            <w:t>)</w:t>
          </w:r>
        </w:p>
      </w:tc>
    </w:tr>
  </w:tbl>
  <w:p w14:paraId="05F4B09C">
    <w:pPr>
      <w:pStyle w:val="173"/>
      <w:rPr>
        <w:rFonts w:hint="default"/>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224"/>
      <w:gridCol w:w="3224"/>
      <w:gridCol w:w="3225"/>
    </w:tblGrid>
    <w:tr w14:paraId="22D65A7C">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3224" w:type="dxa"/>
        </w:tcPr>
        <w:p w14:paraId="39310C29">
          <w:pPr>
            <w:pStyle w:val="56"/>
            <w:rPr>
              <w:rFonts w:hint="default"/>
            </w:rPr>
          </w:pPr>
          <w:r>
            <w:t xml:space="preserve">文档版本 </w:t>
          </w:r>
          <w:r>
            <w:fldChar w:fldCharType="begin"/>
          </w:r>
          <w:r>
            <w:instrText xml:space="preserve"> DOCPROPERTY  DocumentVersion  \* MERGEFORMAT </w:instrText>
          </w:r>
          <w:r>
            <w:fldChar w:fldCharType="end"/>
          </w:r>
          <w:r>
            <w:t xml:space="preserve"> (</w:t>
          </w:r>
          <w:r>
            <w:fldChar w:fldCharType="begin"/>
          </w:r>
          <w:r>
            <w:instrText xml:space="preserve"> DOCPROPERTY  ReleaseDate </w:instrText>
          </w:r>
          <w:r>
            <w:fldChar w:fldCharType="separate"/>
          </w:r>
          <w:r>
            <w:t>2025-</w:t>
          </w:r>
          <w:r>
            <w:rPr>
              <w:rFonts w:hint="eastAsia"/>
              <w:lang w:val="en-US" w:eastAsia="zh-CN"/>
            </w:rPr>
            <w:t>12</w:t>
          </w:r>
          <w:r>
            <w:t>-</w:t>
          </w:r>
          <w:r>
            <w:rPr>
              <w:rFonts w:hint="eastAsia"/>
              <w:lang w:val="en-US" w:eastAsia="zh-CN"/>
            </w:rPr>
            <w:t>0</w:t>
          </w:r>
          <w:r>
            <w:fldChar w:fldCharType="end"/>
          </w:r>
          <w:r>
            <w:rPr>
              <w:rFonts w:hint="eastAsia"/>
              <w:lang w:val="en-US" w:eastAsia="zh-CN"/>
            </w:rPr>
            <w:t>1</w:t>
          </w:r>
          <w:r>
            <w:t>)</w:t>
          </w:r>
        </w:p>
      </w:tc>
      <w:tc>
        <w:tcPr>
          <w:tcW w:w="3224" w:type="dxa"/>
        </w:tcPr>
        <w:p w14:paraId="5C59BB37">
          <w:pPr>
            <w:pStyle w:val="225"/>
          </w:pPr>
        </w:p>
      </w:tc>
      <w:tc>
        <w:tcPr>
          <w:tcW w:w="3225" w:type="dxa"/>
        </w:tcPr>
        <w:p w14:paraId="0E5F0676">
          <w:pPr>
            <w:pStyle w:val="173"/>
            <w:rPr>
              <w:rFonts w:hint="default"/>
            </w:rPr>
          </w:pPr>
          <w:r>
            <w:fldChar w:fldCharType="begin"/>
          </w:r>
          <w:r>
            <w:instrText xml:space="preserve">PAGE  </w:instrText>
          </w:r>
          <w:r>
            <w:fldChar w:fldCharType="separate"/>
          </w:r>
          <w:r>
            <w:rPr>
              <w:rFonts w:hint="default"/>
            </w:rPr>
            <w:t>3</w:t>
          </w:r>
          <w:r>
            <w:fldChar w:fldCharType="end"/>
          </w:r>
        </w:p>
      </w:tc>
    </w:tr>
  </w:tbl>
  <w:p w14:paraId="443DD240">
    <w:pPr>
      <w:pStyle w:val="173"/>
      <w:rPr>
        <w:rFonts w:hint="default"/>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224"/>
      <w:gridCol w:w="3224"/>
      <w:gridCol w:w="3225"/>
    </w:tblGrid>
    <w:tr w14:paraId="64593AFC">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3224" w:type="dxa"/>
        </w:tcPr>
        <w:p w14:paraId="736ED3F4">
          <w:pPr>
            <w:pStyle w:val="56"/>
            <w:rPr>
              <w:rFonts w:hint="default"/>
            </w:rPr>
          </w:pPr>
          <w:r>
            <w:t>文档版本</w:t>
          </w:r>
          <w:r>
            <w:fldChar w:fldCharType="begin"/>
          </w:r>
          <w:r>
            <w:instrText xml:space="preserve"> DOCPROPERTY  DocumentVersion  \* MERGEFORMAT </w:instrText>
          </w:r>
          <w:r>
            <w:fldChar w:fldCharType="end"/>
          </w:r>
          <w:r>
            <w:t xml:space="preserve"> (</w:t>
          </w:r>
          <w:r>
            <w:fldChar w:fldCharType="begin"/>
          </w:r>
          <w:r>
            <w:instrText xml:space="preserve"> DOCPROPERTY  ReleaseDate </w:instrText>
          </w:r>
          <w:r>
            <w:fldChar w:fldCharType="separate"/>
          </w:r>
          <w:r>
            <w:t>2025-05-13</w:t>
          </w:r>
          <w:r>
            <w:fldChar w:fldCharType="end"/>
          </w:r>
          <w:r>
            <w:t>)</w:t>
          </w:r>
        </w:p>
      </w:tc>
      <w:tc>
        <w:tcPr>
          <w:tcW w:w="3224" w:type="dxa"/>
        </w:tcPr>
        <w:p w14:paraId="3017CA0C">
          <w:pPr>
            <w:pStyle w:val="225"/>
          </w:pPr>
          <w:r>
            <w:fldChar w:fldCharType="begin"/>
          </w:r>
          <w:r>
            <w:instrText xml:space="preserve"> DOCPROPERTY  ProprietaryDeclaration  \* MERGEFORMAT </w:instrText>
          </w:r>
          <w:r>
            <w:fldChar w:fldCharType="separate"/>
          </w:r>
          <w:r>
            <w:rPr>
              <w:rFonts w:hint="eastAsia"/>
            </w:rPr>
            <w:t>华为内部资料，未经允许不得扩散</w:t>
          </w:r>
          <w:r>
            <w:rPr>
              <w:rFonts w:hint="eastAsia"/>
            </w:rPr>
            <w:fldChar w:fldCharType="end"/>
          </w:r>
        </w:p>
      </w:tc>
      <w:tc>
        <w:tcPr>
          <w:tcW w:w="3225" w:type="dxa"/>
        </w:tcPr>
        <w:p w14:paraId="2BFFB6C7">
          <w:pPr>
            <w:pStyle w:val="173"/>
            <w:rPr>
              <w:rFonts w:hint="default"/>
            </w:rPr>
          </w:pPr>
          <w:r>
            <w:fldChar w:fldCharType="begin"/>
          </w:r>
          <w:r>
            <w:instrText xml:space="preserve">PAGE  </w:instrText>
          </w:r>
          <w:r>
            <w:fldChar w:fldCharType="separate"/>
          </w:r>
          <w:r>
            <w:t>i</w:t>
          </w:r>
          <w:r>
            <w:fldChar w:fldCharType="end"/>
          </w:r>
        </w:p>
      </w:tc>
    </w:tr>
  </w:tbl>
  <w:p w14:paraId="180550E9">
    <w:pPr>
      <w:pStyle w:val="173"/>
      <w:rPr>
        <w:rFonts w:hint="default"/>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248"/>
      <w:gridCol w:w="3249"/>
      <w:gridCol w:w="3176"/>
    </w:tblGrid>
    <w:tr w14:paraId="2F4C78C3">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3248" w:type="dxa"/>
          <w:vAlign w:val="center"/>
        </w:tcPr>
        <w:p w14:paraId="3C08FF2B">
          <w:pPr>
            <w:rPr>
              <w:rFonts w:hint="default"/>
            </w:rPr>
          </w:pPr>
          <w:r>
            <w:fldChar w:fldCharType="begin"/>
          </w:r>
          <w:r>
            <w:instrText xml:space="preserve"> DOCPROPERTY  DocumentVersion  \* MERGEFORMAT </w:instrText>
          </w:r>
          <w:r>
            <w:fldChar w:fldCharType="end"/>
          </w:r>
        </w:p>
      </w:tc>
      <w:tc>
        <w:tcPr>
          <w:tcW w:w="3249" w:type="dxa"/>
          <w:vAlign w:val="center"/>
        </w:tcPr>
        <w:p w14:paraId="20CF0431">
          <w:pPr>
            <w:jc w:val="center"/>
            <w:rPr>
              <w:rFonts w:hint="default"/>
            </w:rPr>
          </w:pPr>
          <w:r>
            <w:fldChar w:fldCharType="begin"/>
          </w:r>
          <w:r>
            <w:instrText xml:space="preserve"> DOCPROPERTY  ProprietaryDeclaration  \* MERGEFORMAT </w:instrText>
          </w:r>
          <w:r>
            <w:fldChar w:fldCharType="separate"/>
          </w:r>
          <w:r>
            <w:t>华为内部资料，未经允许不得扩散</w:t>
          </w:r>
          <w:r>
            <w:fldChar w:fldCharType="end"/>
          </w:r>
        </w:p>
      </w:tc>
      <w:tc>
        <w:tcPr>
          <w:tcW w:w="3176" w:type="dxa"/>
          <w:vAlign w:val="center"/>
        </w:tcPr>
        <w:p w14:paraId="1AE3B9C4">
          <w:pPr>
            <w:jc w:val="right"/>
            <w:rPr>
              <w:rFonts w:hint="default"/>
            </w:rPr>
          </w:pPr>
          <w:r>
            <w:fldChar w:fldCharType="begin"/>
          </w:r>
          <w:r>
            <w:instrText xml:space="preserve">PAGE  </w:instrText>
          </w:r>
          <w:r>
            <w:fldChar w:fldCharType="separate"/>
          </w:r>
          <w:r>
            <w:t>i</w:t>
          </w:r>
          <w:r>
            <w:fldChar w:fldCharType="end"/>
          </w:r>
        </w:p>
      </w:tc>
    </w:tr>
  </w:tbl>
  <w:p w14:paraId="448975AD">
    <w:pPr>
      <w:rPr>
        <w:rFonts w:hint="default"/>
      </w:rPr>
    </w:pPr>
  </w:p>
  <w:p w14:paraId="0211DCE0">
    <w:pPr>
      <w:rPr>
        <w:rFonts w:hint="default"/>
      </w:rPr>
    </w:pPr>
  </w:p>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248"/>
      <w:gridCol w:w="3249"/>
      <w:gridCol w:w="3176"/>
    </w:tblGrid>
    <w:tr w14:paraId="1F78E10A">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3248" w:type="dxa"/>
          <w:vAlign w:val="center"/>
        </w:tcPr>
        <w:p w14:paraId="3BEAA3BD">
          <w:pPr>
            <w:rPr>
              <w:rFonts w:hint="default"/>
            </w:rPr>
          </w:pPr>
          <w:r>
            <w:fldChar w:fldCharType="begin"/>
          </w:r>
          <w:r>
            <w:instrText xml:space="preserve"> DOCPROPERTY  DocumentVersion  \* MERGEFORMAT </w:instrText>
          </w:r>
          <w:r>
            <w:fldChar w:fldCharType="end"/>
          </w:r>
        </w:p>
      </w:tc>
      <w:tc>
        <w:tcPr>
          <w:tcW w:w="3249" w:type="dxa"/>
          <w:vAlign w:val="center"/>
        </w:tcPr>
        <w:p w14:paraId="2B06B3F7">
          <w:pPr>
            <w:jc w:val="center"/>
            <w:rPr>
              <w:rFonts w:hint="default"/>
            </w:rPr>
          </w:pPr>
          <w:r>
            <w:fldChar w:fldCharType="begin"/>
          </w:r>
          <w:r>
            <w:instrText xml:space="preserve"> DOCPROPERTY  ProprietaryDeclaration  \* MERGEFORMAT </w:instrText>
          </w:r>
          <w:r>
            <w:fldChar w:fldCharType="separate"/>
          </w:r>
          <w:r>
            <w:t>华为内部资料，未经允许不得扩散</w:t>
          </w:r>
          <w:r>
            <w:fldChar w:fldCharType="end"/>
          </w:r>
        </w:p>
      </w:tc>
      <w:tc>
        <w:tcPr>
          <w:tcW w:w="3176" w:type="dxa"/>
          <w:vAlign w:val="center"/>
        </w:tcPr>
        <w:p w14:paraId="2B8A807F">
          <w:pPr>
            <w:jc w:val="right"/>
            <w:rPr>
              <w:rFonts w:hint="default"/>
            </w:rPr>
          </w:pPr>
          <w:r>
            <w:fldChar w:fldCharType="begin"/>
          </w:r>
          <w:r>
            <w:instrText xml:space="preserve">PAGE  </w:instrText>
          </w:r>
          <w:r>
            <w:fldChar w:fldCharType="separate"/>
          </w:r>
          <w:r>
            <w:t>i</w:t>
          </w:r>
          <w:r>
            <w:fldChar w:fldCharType="end"/>
          </w:r>
        </w:p>
      </w:tc>
    </w:tr>
  </w:tbl>
  <w:p w14:paraId="32362D57">
    <w:pPr>
      <w:rPr>
        <w:rFonts w:hint="default"/>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single" w:color="auto" w:sz="4"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224"/>
      <w:gridCol w:w="3224"/>
      <w:gridCol w:w="3225"/>
    </w:tblGrid>
    <w:tr w14:paraId="727AECF7">
      <w:tblPrEx>
        <w:tblBorders>
          <w:top w:val="single" w:color="auto" w:sz="4"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8" w:hRule="atLeast"/>
      </w:trPr>
      <w:tc>
        <w:tcPr>
          <w:tcW w:w="3224" w:type="dxa"/>
        </w:tcPr>
        <w:p w14:paraId="396524DA">
          <w:pPr>
            <w:pStyle w:val="56"/>
            <w:rPr>
              <w:rFonts w:hint="default"/>
            </w:rPr>
          </w:pPr>
          <w:r>
            <w:t>文档版本</w:t>
          </w:r>
          <w:r>
            <w:fldChar w:fldCharType="begin"/>
          </w:r>
          <w:r>
            <w:instrText xml:space="preserve"> DOCPROPERTY  DocumentVersion  \* MERGEFORMAT </w:instrText>
          </w:r>
          <w:r>
            <w:fldChar w:fldCharType="end"/>
          </w:r>
          <w:r>
            <w:t xml:space="preserve"> (</w:t>
          </w:r>
          <w:r>
            <w:fldChar w:fldCharType="begin"/>
          </w:r>
          <w:r>
            <w:instrText xml:space="preserve"> DOCPROPERTY  ReleaseDate </w:instrText>
          </w:r>
          <w:r>
            <w:fldChar w:fldCharType="separate"/>
          </w:r>
          <w:r>
            <w:t>2025-05-13</w:t>
          </w:r>
          <w:r>
            <w:fldChar w:fldCharType="end"/>
          </w:r>
          <w:r>
            <w:t>)</w:t>
          </w:r>
        </w:p>
      </w:tc>
      <w:tc>
        <w:tcPr>
          <w:tcW w:w="3224" w:type="dxa"/>
        </w:tcPr>
        <w:p w14:paraId="7C8EAABB">
          <w:pPr>
            <w:pStyle w:val="225"/>
          </w:pPr>
          <w:r>
            <w:fldChar w:fldCharType="begin"/>
          </w:r>
          <w:r>
            <w:instrText xml:space="preserve"> DOCPROPERTY  ProprietaryDeclaration  \* MERGEFORMAT </w:instrText>
          </w:r>
          <w:r>
            <w:fldChar w:fldCharType="separate"/>
          </w:r>
          <w:r>
            <w:rPr>
              <w:rFonts w:hint="eastAsia"/>
            </w:rPr>
            <w:t>华为内部资料，未经允许不得扩散</w:t>
          </w:r>
          <w:r>
            <w:rPr>
              <w:rFonts w:hint="eastAsia"/>
            </w:rPr>
            <w:fldChar w:fldCharType="end"/>
          </w:r>
        </w:p>
      </w:tc>
      <w:tc>
        <w:tcPr>
          <w:tcW w:w="3225" w:type="dxa"/>
        </w:tcPr>
        <w:p w14:paraId="4498C71F">
          <w:pPr>
            <w:pStyle w:val="173"/>
            <w:rPr>
              <w:rFonts w:hint="default"/>
            </w:rPr>
          </w:pPr>
          <w:r>
            <w:fldChar w:fldCharType="begin"/>
          </w:r>
          <w:r>
            <w:instrText xml:space="preserve">PAGE  </w:instrText>
          </w:r>
          <w:r>
            <w:fldChar w:fldCharType="separate"/>
          </w:r>
          <w:r>
            <w:t>2-5</w:t>
          </w:r>
          <w:r>
            <w:fldChar w:fldCharType="end"/>
          </w:r>
        </w:p>
      </w:tc>
    </w:tr>
  </w:tbl>
  <w:p w14:paraId="0D091145">
    <w:pPr>
      <w:pStyle w:val="173"/>
      <w:rPr>
        <w:rFonts w:hint="default"/>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460"/>
      <w:gridCol w:w="4200"/>
    </w:tblGrid>
    <w:tr w14:paraId="568A4955">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5460" w:type="dxa"/>
          <w:vAlign w:val="bottom"/>
        </w:tcPr>
        <w:p w14:paraId="20DB9202">
          <w:pPr>
            <w:pStyle w:val="56"/>
            <w:rPr>
              <w:rFonts w:hint="default" w:cs="Times New Roman"/>
            </w:rPr>
          </w:pPr>
        </w:p>
      </w:tc>
      <w:tc>
        <w:tcPr>
          <w:tcW w:w="4200" w:type="dxa"/>
          <w:vAlign w:val="bottom"/>
        </w:tcPr>
        <w:p w14:paraId="2A2D82D6">
          <w:pPr>
            <w:pStyle w:val="173"/>
            <w:rPr>
              <w:rFonts w:hint="default" w:cs="Times New Roman"/>
            </w:rPr>
          </w:pPr>
        </w:p>
      </w:tc>
    </w:tr>
  </w:tbl>
  <w:p w14:paraId="50C2EAF4">
    <w:pPr>
      <w:pStyle w:val="173"/>
      <w:rPr>
        <w:rFonts w:hint="default"/>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460"/>
      <w:gridCol w:w="4200"/>
    </w:tblGrid>
    <w:tr w14:paraId="46F72E7C">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5460" w:type="dxa"/>
          <w:vAlign w:val="bottom"/>
        </w:tcPr>
        <w:p w14:paraId="48485213">
          <w:pPr>
            <w:pStyle w:val="56"/>
            <w:rPr>
              <w:rFonts w:hint="default" w:cs="Times New Roman"/>
            </w:rPr>
          </w:pPr>
        </w:p>
      </w:tc>
      <w:tc>
        <w:tcPr>
          <w:tcW w:w="4200" w:type="dxa"/>
          <w:vAlign w:val="bottom"/>
        </w:tcPr>
        <w:p w14:paraId="2D0A96BB">
          <w:pPr>
            <w:pStyle w:val="173"/>
            <w:rPr>
              <w:rFonts w:hint="default" w:cs="Times New Roman"/>
            </w:rPr>
          </w:pPr>
        </w:p>
      </w:tc>
    </w:tr>
  </w:tbl>
  <w:p w14:paraId="650521BF">
    <w:pPr>
      <w:pStyle w:val="173"/>
      <w:rPr>
        <w:rFonts w:hint="default"/>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14:paraId="6B20E955">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14:paraId="02F8D288">
          <w:pPr>
            <w:pStyle w:val="56"/>
            <w:rPr>
              <w:rFonts w:hint="default" w:cs="Times New Roman"/>
            </w:rPr>
          </w:pPr>
        </w:p>
      </w:tc>
      <w:tc>
        <w:tcPr>
          <w:tcW w:w="4830" w:type="dxa"/>
          <w:vAlign w:val="bottom"/>
        </w:tcPr>
        <w:p w14:paraId="2DA4BB35">
          <w:pPr>
            <w:pStyle w:val="173"/>
            <w:rPr>
              <w:rFonts w:hint="default" w:cs="Times New Roman"/>
            </w:rPr>
          </w:pPr>
        </w:p>
      </w:tc>
    </w:tr>
  </w:tbl>
  <w:p w14:paraId="3FEEA902">
    <w:pPr>
      <w:pStyle w:val="173"/>
      <w:rPr>
        <w:rFonts w:hint="default"/>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14:paraId="4CBA9E3D">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14:paraId="43DD229E">
          <w:pPr>
            <w:pStyle w:val="56"/>
            <w:rPr>
              <w:rFonts w:hint="default" w:cs="Times New Roman"/>
            </w:rPr>
          </w:pPr>
          <w:r>
            <w:fldChar w:fldCharType="begin"/>
          </w:r>
          <w:r>
            <w:instrText xml:space="preserve"> DOCPROPERTY  DocumentName </w:instrText>
          </w:r>
          <w:r>
            <w:fldChar w:fldCharType="separate"/>
          </w:r>
          <w:r>
            <w:t>iBMC300 5.10.0</w:t>
          </w:r>
          <w:r>
            <w:fldChar w:fldCharType="end"/>
          </w:r>
        </w:p>
      </w:tc>
      <w:tc>
        <w:tcPr>
          <w:tcW w:w="4830" w:type="dxa"/>
          <w:vAlign w:val="bottom"/>
        </w:tcPr>
        <w:p w14:paraId="109AB973">
          <w:pPr>
            <w:pStyle w:val="173"/>
            <w:rPr>
              <w:rFonts w:hint="default" w:cs="Times New Roman"/>
            </w:rPr>
          </w:pPr>
          <w:r>
            <w:fldChar w:fldCharType="begin"/>
          </w:r>
          <w:r>
            <w:instrText xml:space="preserve"> DOCPROPERTY  SecretLevel  \* MERGEFORMAT </w:instrText>
          </w:r>
          <w:r>
            <w:fldChar w:fldCharType="separate"/>
          </w:r>
          <w:r>
            <w:t>内部公开</w:t>
          </w:r>
          <w:r>
            <w:fldChar w:fldCharType="end"/>
          </w:r>
        </w:p>
      </w:tc>
    </w:tr>
  </w:tbl>
  <w:p w14:paraId="4369C507">
    <w:pPr>
      <w:pStyle w:val="173"/>
      <w:rPr>
        <w:rFonts w:hint="default"/>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460"/>
      <w:gridCol w:w="4200"/>
    </w:tblGrid>
    <w:tr w14:paraId="25D1201F">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5460" w:type="dxa"/>
          <w:vAlign w:val="bottom"/>
        </w:tcPr>
        <w:p w14:paraId="4042D97A">
          <w:pPr>
            <w:pStyle w:val="56"/>
            <w:rPr>
              <w:rFonts w:hint="default" w:cs="Times New Roman"/>
            </w:rPr>
          </w:pPr>
        </w:p>
      </w:tc>
      <w:tc>
        <w:tcPr>
          <w:tcW w:w="4200" w:type="dxa"/>
          <w:vAlign w:val="bottom"/>
        </w:tcPr>
        <w:p w14:paraId="6FFB63EF">
          <w:pPr>
            <w:pStyle w:val="173"/>
            <w:rPr>
              <w:rFonts w:hint="default" w:cs="Times New Roman"/>
            </w:rPr>
          </w:pPr>
        </w:p>
      </w:tc>
    </w:tr>
  </w:tbl>
  <w:p w14:paraId="0ECBE11D">
    <w:pPr>
      <w:pStyle w:val="173"/>
      <w:rPr>
        <w:rFonts w:hint="default"/>
      </w:rPr>
    </w:pPr>
  </w:p>
  <w:p w14:paraId="312B1E51">
    <w:pPr>
      <w:rPr>
        <w:rFonts w:hint="default"/>
      </w:rPr>
    </w:pPr>
  </w:p>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460"/>
      <w:gridCol w:w="4200"/>
    </w:tblGrid>
    <w:tr w14:paraId="7811A4F1">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5460" w:type="dxa"/>
          <w:vAlign w:val="bottom"/>
        </w:tcPr>
        <w:p w14:paraId="6DC4BAD8">
          <w:pPr>
            <w:pStyle w:val="56"/>
            <w:rPr>
              <w:rFonts w:hint="default" w:cs="Times New Roman"/>
            </w:rPr>
          </w:pPr>
        </w:p>
      </w:tc>
      <w:tc>
        <w:tcPr>
          <w:tcW w:w="4200" w:type="dxa"/>
          <w:vAlign w:val="bottom"/>
        </w:tcPr>
        <w:p w14:paraId="2401E37F">
          <w:pPr>
            <w:pStyle w:val="173"/>
            <w:rPr>
              <w:rFonts w:hint="default" w:cs="Times New Roman"/>
            </w:rPr>
          </w:pPr>
        </w:p>
      </w:tc>
    </w:tr>
  </w:tbl>
  <w:p w14:paraId="219611E3">
    <w:pPr>
      <w:pStyle w:val="173"/>
      <w:rPr>
        <w:rFonts w:hint="default"/>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89"/>
      <w:tblW w:w="0" w:type="auto"/>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830"/>
      <w:gridCol w:w="4830"/>
    </w:tblGrid>
    <w:tr w14:paraId="468DF4D9">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51" w:hRule="atLeast"/>
      </w:trPr>
      <w:tc>
        <w:tcPr>
          <w:tcW w:w="4830" w:type="dxa"/>
          <w:vAlign w:val="bottom"/>
        </w:tcPr>
        <w:p w14:paraId="6A33A55B">
          <w:pPr>
            <w:pStyle w:val="56"/>
            <w:rPr>
              <w:rFonts w:hint="default" w:cs="Times New Roman"/>
            </w:rPr>
          </w:pPr>
          <w:r>
            <w:fldChar w:fldCharType="begin"/>
          </w:r>
          <w:r>
            <w:instrText xml:space="preserve"> DOCPROPERTY  DocumentName </w:instrText>
          </w:r>
          <w:r>
            <w:fldChar w:fldCharType="separate"/>
          </w:r>
          <w:r>
            <w:t>iBMC300 5.10.0</w:t>
          </w:r>
          <w:r>
            <w:fldChar w:fldCharType="end"/>
          </w:r>
        </w:p>
      </w:tc>
      <w:tc>
        <w:tcPr>
          <w:tcW w:w="4830" w:type="dxa"/>
          <w:vAlign w:val="bottom"/>
        </w:tcPr>
        <w:p w14:paraId="60F78DC5">
          <w:pPr>
            <w:pStyle w:val="173"/>
            <w:rPr>
              <w:rFonts w:hint="default" w:cs="Times New Roman"/>
            </w:rPr>
          </w:pPr>
          <w:r>
            <w:fldChar w:fldCharType="begin"/>
          </w:r>
          <w:r>
            <w:instrText xml:space="preserve"> DOCPROPERTY  SecretLevel  \* MERGEFORMAT </w:instrText>
          </w:r>
          <w:r>
            <w:fldChar w:fldCharType="separate"/>
          </w:r>
          <w:r>
            <w:t>内部公开</w:t>
          </w:r>
          <w:r>
            <w:fldChar w:fldCharType="end"/>
          </w:r>
        </w:p>
      </w:tc>
    </w:tr>
  </w:tbl>
  <w:p w14:paraId="2C6D5D35">
    <w:pPr>
      <w:pStyle w:val="173"/>
      <w:rPr>
        <w:rFonts w:hint="default"/>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FFFFF7C"/>
    <w:multiLevelType w:val="singleLevel"/>
    <w:tmpl w:val="FFFFFF7C"/>
    <w:lvl w:ilvl="0" w:tentative="0">
      <w:start w:val="1"/>
      <w:numFmt w:val="decimal"/>
      <w:pStyle w:val="66"/>
      <w:lvlText w:val="%1."/>
      <w:lvlJc w:val="left"/>
      <w:pPr>
        <w:tabs>
          <w:tab w:val="left" w:pos="2040"/>
        </w:tabs>
        <w:ind w:left="2040" w:hanging="360"/>
      </w:pPr>
    </w:lvl>
  </w:abstractNum>
  <w:abstractNum w:abstractNumId="1">
    <w:nsid w:val="FFFFFF7D"/>
    <w:multiLevelType w:val="singleLevel"/>
    <w:tmpl w:val="FFFFFF7D"/>
    <w:lvl w:ilvl="0" w:tentative="0">
      <w:start w:val="1"/>
      <w:numFmt w:val="decimal"/>
      <w:pStyle w:val="47"/>
      <w:lvlText w:val="%1."/>
      <w:lvlJc w:val="left"/>
      <w:pPr>
        <w:tabs>
          <w:tab w:val="left" w:pos="1620"/>
        </w:tabs>
        <w:ind w:left="1620" w:hanging="360"/>
      </w:pPr>
    </w:lvl>
  </w:abstractNum>
  <w:abstractNum w:abstractNumId="2">
    <w:nsid w:val="FFFFFF7E"/>
    <w:multiLevelType w:val="singleLevel"/>
    <w:tmpl w:val="FFFFFF7E"/>
    <w:lvl w:ilvl="0" w:tentative="0">
      <w:start w:val="1"/>
      <w:numFmt w:val="decimal"/>
      <w:pStyle w:val="36"/>
      <w:lvlText w:val="%1."/>
      <w:lvlJc w:val="left"/>
      <w:pPr>
        <w:tabs>
          <w:tab w:val="left" w:pos="1200"/>
        </w:tabs>
        <w:ind w:left="1200" w:hanging="360"/>
      </w:pPr>
    </w:lvl>
  </w:abstractNum>
  <w:abstractNum w:abstractNumId="3">
    <w:nsid w:val="FFFFFF7F"/>
    <w:multiLevelType w:val="singleLevel"/>
    <w:tmpl w:val="FFFFFF7F"/>
    <w:lvl w:ilvl="0" w:tentative="0">
      <w:start w:val="1"/>
      <w:numFmt w:val="decimal"/>
      <w:pStyle w:val="14"/>
      <w:lvlText w:val="%1."/>
      <w:lvlJc w:val="left"/>
      <w:pPr>
        <w:tabs>
          <w:tab w:val="left" w:pos="780"/>
        </w:tabs>
        <w:ind w:left="780" w:hanging="360"/>
      </w:pPr>
    </w:lvl>
  </w:abstractNum>
  <w:abstractNum w:abstractNumId="4">
    <w:nsid w:val="FFFFFF80"/>
    <w:multiLevelType w:val="singleLevel"/>
    <w:tmpl w:val="FFFFFF80"/>
    <w:lvl w:ilvl="0" w:tentative="0">
      <w:start w:val="1"/>
      <w:numFmt w:val="bullet"/>
      <w:pStyle w:val="46"/>
      <w:lvlText w:val=""/>
      <w:lvlJc w:val="left"/>
      <w:pPr>
        <w:tabs>
          <w:tab w:val="left" w:pos="2040"/>
        </w:tabs>
        <w:ind w:left="2040" w:hanging="360"/>
      </w:pPr>
      <w:rPr>
        <w:rFonts w:hint="default" w:ascii="Wingdings" w:hAnsi="Wingdings"/>
      </w:rPr>
    </w:lvl>
  </w:abstractNum>
  <w:abstractNum w:abstractNumId="5">
    <w:nsid w:val="FFFFFF81"/>
    <w:multiLevelType w:val="singleLevel"/>
    <w:tmpl w:val="FFFFFF81"/>
    <w:lvl w:ilvl="0" w:tentative="0">
      <w:start w:val="1"/>
      <w:numFmt w:val="bullet"/>
      <w:pStyle w:val="17"/>
      <w:lvlText w:val=""/>
      <w:lvlJc w:val="left"/>
      <w:pPr>
        <w:tabs>
          <w:tab w:val="left" w:pos="1620"/>
        </w:tabs>
        <w:ind w:left="1620" w:hanging="360"/>
      </w:pPr>
      <w:rPr>
        <w:rFonts w:hint="default" w:ascii="Wingdings" w:hAnsi="Wingdings"/>
      </w:rPr>
    </w:lvl>
  </w:abstractNum>
  <w:abstractNum w:abstractNumId="6">
    <w:nsid w:val="FFFFFF82"/>
    <w:multiLevelType w:val="singleLevel"/>
    <w:tmpl w:val="FFFFFF82"/>
    <w:lvl w:ilvl="0" w:tentative="0">
      <w:start w:val="1"/>
      <w:numFmt w:val="bullet"/>
      <w:pStyle w:val="33"/>
      <w:lvlText w:val=""/>
      <w:lvlJc w:val="left"/>
      <w:pPr>
        <w:tabs>
          <w:tab w:val="left" w:pos="1200"/>
        </w:tabs>
        <w:ind w:left="1200" w:hanging="360"/>
      </w:pPr>
      <w:rPr>
        <w:rFonts w:hint="default" w:ascii="Wingdings" w:hAnsi="Wingdings"/>
      </w:rPr>
    </w:lvl>
  </w:abstractNum>
  <w:abstractNum w:abstractNumId="7">
    <w:nsid w:val="FFFFFF83"/>
    <w:multiLevelType w:val="singleLevel"/>
    <w:tmpl w:val="FFFFFF83"/>
    <w:lvl w:ilvl="0" w:tentative="0">
      <w:start w:val="1"/>
      <w:numFmt w:val="bullet"/>
      <w:pStyle w:val="40"/>
      <w:lvlText w:val=""/>
      <w:lvlJc w:val="left"/>
      <w:pPr>
        <w:tabs>
          <w:tab w:val="left" w:pos="780"/>
        </w:tabs>
        <w:ind w:left="780" w:hanging="360"/>
      </w:pPr>
      <w:rPr>
        <w:rFonts w:hint="default" w:ascii="Wingdings" w:hAnsi="Wingdings"/>
      </w:rPr>
    </w:lvl>
  </w:abstractNum>
  <w:abstractNum w:abstractNumId="8">
    <w:nsid w:val="FFFFFF88"/>
    <w:multiLevelType w:val="singleLevel"/>
    <w:tmpl w:val="FFFFFF88"/>
    <w:lvl w:ilvl="0" w:tentative="0">
      <w:start w:val="1"/>
      <w:numFmt w:val="decimal"/>
      <w:pStyle w:val="20"/>
      <w:lvlText w:val="%1."/>
      <w:lvlJc w:val="left"/>
      <w:pPr>
        <w:tabs>
          <w:tab w:val="left" w:pos="360"/>
        </w:tabs>
        <w:ind w:left="360" w:hanging="360"/>
      </w:pPr>
    </w:lvl>
  </w:abstractNum>
  <w:abstractNum w:abstractNumId="9">
    <w:nsid w:val="FFFFFF89"/>
    <w:multiLevelType w:val="singleLevel"/>
    <w:tmpl w:val="FFFFFF89"/>
    <w:lvl w:ilvl="0" w:tentative="0">
      <w:start w:val="1"/>
      <w:numFmt w:val="bullet"/>
      <w:pStyle w:val="24"/>
      <w:lvlText w:val=""/>
      <w:lvlJc w:val="left"/>
      <w:pPr>
        <w:tabs>
          <w:tab w:val="left" w:pos="360"/>
        </w:tabs>
        <w:ind w:left="360" w:hanging="360"/>
      </w:pPr>
      <w:rPr>
        <w:rFonts w:hint="default" w:ascii="Wingdings" w:hAnsi="Wingdings"/>
      </w:rPr>
    </w:lvl>
  </w:abstractNum>
  <w:abstractNum w:abstractNumId="10">
    <w:nsid w:val="0E8701E2"/>
    <w:multiLevelType w:val="multilevel"/>
    <w:tmpl w:val="0E8701E2"/>
    <w:lvl w:ilvl="0" w:tentative="0">
      <w:start w:val="1"/>
      <w:numFmt w:val="bullet"/>
      <w:pStyle w:val="201"/>
      <w:lvlText w:val=""/>
      <w:lvlJc w:val="left"/>
      <w:pPr>
        <w:tabs>
          <w:tab w:val="left" w:pos="100"/>
        </w:tabs>
      </w:pPr>
      <w:rPr>
        <w:rFonts w:hint="default" w:ascii="Wingdings" w:hAnsi="Wingdings"/>
        <w:color w:val="auto"/>
        <w:spacing w:val="0"/>
        <w:w w:val="100"/>
        <w:position w:val="1"/>
        <w:sz w:val="16"/>
        <w:szCs w:val="16"/>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1">
    <w:nsid w:val="0EDB2900"/>
    <w:multiLevelType w:val="multilevel"/>
    <w:tmpl w:val="0EDB2900"/>
    <w:lvl w:ilvl="0" w:tentative="0">
      <w:start w:val="1"/>
      <w:numFmt w:val="bullet"/>
      <w:pStyle w:val="207"/>
      <w:lvlText w:val="−"/>
      <w:lvlJc w:val="left"/>
      <w:pPr>
        <w:tabs>
          <w:tab w:val="left" w:pos="900"/>
        </w:tabs>
        <w:ind w:left="900" w:hanging="425"/>
      </w:pPr>
      <w:rPr>
        <w:rFonts w:hint="default" w:ascii="Times New Roman" w:hAnsi="Times New Roman" w:cs="Times New Roman"/>
        <w:sz w:val="16"/>
        <w:szCs w:val="16"/>
      </w:rPr>
    </w:lvl>
    <w:lvl w:ilvl="1" w:tentative="0">
      <w:start w:val="1"/>
      <w:numFmt w:val="ganada"/>
      <w:pStyle w:val="208"/>
      <w:lvlText w:val=""/>
      <w:lvlJc w:val="left"/>
      <w:pPr>
        <w:tabs>
          <w:tab w:val="left" w:pos="1325"/>
        </w:tabs>
        <w:ind w:left="1325" w:hanging="425"/>
      </w:pPr>
      <w:rPr>
        <w:rFonts w:hint="default" w:ascii="Wingdings" w:hAnsi="Wingdings" w:cs="Wingdings"/>
        <w:sz w:val="16"/>
        <w:szCs w:val="16"/>
      </w:rPr>
    </w:lvl>
    <w:lvl w:ilvl="2" w:tentative="0">
      <w:start w:val="1"/>
      <w:numFmt w:val="bullet"/>
      <w:pStyle w:val="209"/>
      <w:lvlText w:val="□"/>
      <w:lvlJc w:val="left"/>
      <w:pPr>
        <w:tabs>
          <w:tab w:val="left" w:pos="1750"/>
        </w:tabs>
        <w:ind w:left="1750" w:hanging="425"/>
      </w:pPr>
      <w:rPr>
        <w:rFonts w:hint="default" w:ascii="Wingdings" w:hAnsi="Wingdings" w:cs="Wingdings"/>
        <w:sz w:val="16"/>
        <w:szCs w:val="16"/>
      </w:rPr>
    </w:lvl>
    <w:lvl w:ilvl="3" w:tentative="0">
      <w:start w:val="1"/>
      <w:numFmt w:val="bullet"/>
      <w:lvlText w:val=""/>
      <w:lvlJc w:val="left"/>
      <w:pPr>
        <w:tabs>
          <w:tab w:val="left" w:pos="1680"/>
        </w:tabs>
        <w:ind w:left="1680" w:hanging="420"/>
      </w:pPr>
      <w:rPr>
        <w:rFonts w:hint="default" w:ascii="Wingdings" w:hAnsi="Wingdings" w:cs="Wingdings"/>
      </w:rPr>
    </w:lvl>
    <w:lvl w:ilvl="4" w:tentative="0">
      <w:start w:val="1"/>
      <w:numFmt w:val="bullet"/>
      <w:lvlText w:val=""/>
      <w:lvlJc w:val="left"/>
      <w:pPr>
        <w:tabs>
          <w:tab w:val="left" w:pos="2100"/>
        </w:tabs>
        <w:ind w:left="2100" w:hanging="420"/>
      </w:pPr>
      <w:rPr>
        <w:rFonts w:hint="default" w:ascii="Wingdings" w:hAnsi="Wingdings" w:cs="Wingdings"/>
      </w:rPr>
    </w:lvl>
    <w:lvl w:ilvl="5" w:tentative="0">
      <w:start w:val="1"/>
      <w:numFmt w:val="bullet"/>
      <w:lvlText w:val=""/>
      <w:lvlJc w:val="left"/>
      <w:pPr>
        <w:tabs>
          <w:tab w:val="left" w:pos="2520"/>
        </w:tabs>
        <w:ind w:left="2520" w:hanging="420"/>
      </w:pPr>
      <w:rPr>
        <w:rFonts w:hint="default" w:ascii="Wingdings" w:hAnsi="Wingdings" w:cs="Wingdings"/>
      </w:rPr>
    </w:lvl>
    <w:lvl w:ilvl="6" w:tentative="0">
      <w:start w:val="1"/>
      <w:numFmt w:val="bullet"/>
      <w:lvlText w:val=""/>
      <w:lvlJc w:val="left"/>
      <w:pPr>
        <w:tabs>
          <w:tab w:val="left" w:pos="2940"/>
        </w:tabs>
        <w:ind w:left="2940" w:hanging="420"/>
      </w:pPr>
      <w:rPr>
        <w:rFonts w:hint="default" w:ascii="Wingdings" w:hAnsi="Wingdings" w:cs="Wingdings"/>
      </w:rPr>
    </w:lvl>
    <w:lvl w:ilvl="7" w:tentative="0">
      <w:start w:val="1"/>
      <w:numFmt w:val="bullet"/>
      <w:lvlText w:val=""/>
      <w:lvlJc w:val="left"/>
      <w:pPr>
        <w:tabs>
          <w:tab w:val="left" w:pos="3360"/>
        </w:tabs>
        <w:ind w:left="3360" w:hanging="420"/>
      </w:pPr>
      <w:rPr>
        <w:rFonts w:hint="default" w:ascii="Wingdings" w:hAnsi="Wingdings" w:cs="Wingdings"/>
      </w:rPr>
    </w:lvl>
    <w:lvl w:ilvl="8" w:tentative="0">
      <w:start w:val="1"/>
      <w:numFmt w:val="bullet"/>
      <w:lvlText w:val=""/>
      <w:lvlJc w:val="left"/>
      <w:pPr>
        <w:tabs>
          <w:tab w:val="left" w:pos="3780"/>
        </w:tabs>
        <w:ind w:left="3780" w:hanging="420"/>
      </w:pPr>
      <w:rPr>
        <w:rFonts w:hint="default" w:ascii="Wingdings" w:hAnsi="Wingdings" w:cs="Wingdings"/>
      </w:rPr>
    </w:lvl>
  </w:abstractNum>
  <w:abstractNum w:abstractNumId="12">
    <w:nsid w:val="171657A1"/>
    <w:multiLevelType w:val="multilevel"/>
    <w:tmpl w:val="171657A1"/>
    <w:lvl w:ilvl="0" w:tentative="0">
      <w:start w:val="1"/>
      <w:numFmt w:val="decimal"/>
      <w:pStyle w:val="3"/>
      <w:suff w:val="nothing"/>
      <w:lvlText w:val="%1 "/>
      <w:lvlJc w:val="left"/>
      <w:pPr>
        <w:ind w:left="0" w:firstLine="0"/>
      </w:pPr>
      <w:rPr>
        <w:rFonts w:hint="default" w:ascii="Book Antiqua" w:hAnsi="Book Antiqua" w:eastAsia="黑体" w:cs="Book Antiqua"/>
        <w:b/>
        <w:bCs/>
        <w:i w:val="0"/>
        <w:iCs w:val="0"/>
        <w:caps w:val="0"/>
        <w:strike w:val="0"/>
        <w:dstrike w:val="0"/>
        <w:vanish w:val="0"/>
        <w:color w:val="000000"/>
        <w:sz w:val="24"/>
        <w:szCs w:val="24"/>
        <w:vertAlign w:val="baseline"/>
        <w14:shadow w14:blurRad="0" w14:dist="0" w14:dir="0" w14:sx="0" w14:sy="0" w14:kx="0" w14:ky="0" w14:algn="none">
          <w14:srgbClr w14:val="000000"/>
        </w14:shadow>
      </w:rPr>
    </w:lvl>
    <w:lvl w:ilvl="1" w:tentative="0">
      <w:start w:val="1"/>
      <w:numFmt w:val="decimal"/>
      <w:pStyle w:val="4"/>
      <w:suff w:val="nothing"/>
      <w:lvlText w:val="%1.%2 "/>
      <w:lvlJc w:val="left"/>
      <w:pPr>
        <w:ind w:left="0" w:firstLine="0"/>
      </w:pPr>
      <w:rPr>
        <w:rFonts w:hint="default" w:ascii="Book Antiqua" w:hAnsi="Book Antiqua" w:eastAsia="黑体" w:cs="Book Antiqua"/>
        <w:b w:val="0"/>
        <w:bCs/>
        <w:i w:val="0"/>
        <w:iCs w:val="0"/>
        <w:caps w:val="0"/>
        <w:strike w:val="0"/>
        <w:dstrike w:val="0"/>
        <w:snapToGrid w:val="0"/>
        <w:vanish w:val="0"/>
        <w:color w:val="000000"/>
        <w:spacing w:val="0"/>
        <w:kern w:val="0"/>
        <w:sz w:val="24"/>
        <w:szCs w:val="24"/>
        <w:vertAlign w:val="baseline"/>
        <w14:shadow w14:blurRad="0" w14:dist="0" w14:dir="0" w14:sx="0" w14:sy="0" w14:kx="0" w14:ky="0" w14:algn="none">
          <w14:srgbClr w14:val="000000"/>
        </w14:shadow>
      </w:rPr>
    </w:lvl>
    <w:lvl w:ilvl="2" w:tentative="0">
      <w:start w:val="1"/>
      <w:numFmt w:val="decimal"/>
      <w:pStyle w:val="5"/>
      <w:suff w:val="nothing"/>
      <w:lvlText w:val="%1.%2.%3 "/>
      <w:lvlJc w:val="left"/>
      <w:pPr>
        <w:ind w:left="0" w:firstLine="0"/>
      </w:pPr>
      <w:rPr>
        <w:rFonts w:hint="default" w:ascii="Book Antiqua" w:hAnsi="Book Antiqua" w:eastAsia="黑体" w:cs="Book Antiqua"/>
        <w:b w:val="0"/>
        <w:bCs/>
        <w:i w:val="0"/>
        <w:iCs w:val="0"/>
        <w:caps w:val="0"/>
        <w:strike w:val="0"/>
        <w:dstrike w:val="0"/>
        <w:snapToGrid w:val="0"/>
        <w:vanish w:val="0"/>
        <w:color w:val="000000"/>
        <w:kern w:val="0"/>
        <w:sz w:val="21"/>
        <w:szCs w:val="21"/>
        <w:vertAlign w:val="baseline"/>
        <w14:shadow w14:blurRad="0" w14:dist="0" w14:dir="0" w14:sx="0" w14:sy="0" w14:kx="0" w14:ky="0" w14:algn="none">
          <w14:srgbClr w14:val="000000"/>
        </w14:shadow>
      </w:rPr>
    </w:lvl>
    <w:lvl w:ilvl="3" w:tentative="0">
      <w:start w:val="1"/>
      <w:numFmt w:val="decimal"/>
      <w:lvlRestart w:val="1"/>
      <w:pStyle w:val="6"/>
      <w:suff w:val="nothing"/>
      <w:lvlText w:val="%1.%2.%3.%4 "/>
      <w:lvlJc w:val="left"/>
      <w:pPr>
        <w:ind w:left="0" w:firstLine="0"/>
      </w:pPr>
      <w:rPr>
        <w:rFonts w:hint="default" w:ascii="Book Antiqua" w:hAnsi="Book Antiqua" w:eastAsia="黑体" w:cs="Book Antiqua"/>
        <w:b w:val="0"/>
        <w:bCs/>
        <w:i w:val="0"/>
        <w:iCs w:val="0"/>
        <w:caps w:val="0"/>
        <w:strike w:val="0"/>
        <w:dstrike w:val="0"/>
        <w:vanish w:val="0"/>
        <w:color w:val="000000"/>
        <w:sz w:val="21"/>
        <w:szCs w:val="21"/>
        <w:vertAlign w:val="baseline"/>
        <w14:shadow w14:blurRad="0" w14:dist="0" w14:dir="0" w14:sx="0" w14:sy="0" w14:kx="0" w14:ky="0" w14:algn="none">
          <w14:srgbClr w14:val="000000"/>
        </w14:shadow>
      </w:rPr>
    </w:lvl>
    <w:lvl w:ilvl="4" w:tentative="0">
      <w:start w:val="1"/>
      <w:numFmt w:val="decimal"/>
      <w:lvlRestart w:val="1"/>
      <w:pStyle w:val="7"/>
      <w:suff w:val="nothing"/>
      <w:lvlText w:val="%1.%2.%3.%4.%5 "/>
      <w:lvlJc w:val="left"/>
      <w:pPr>
        <w:ind w:left="0" w:firstLine="0"/>
      </w:pPr>
      <w:rPr>
        <w:rFonts w:hint="default" w:ascii="Book Antiqua" w:hAnsi="Book Antiqua" w:eastAsia="黑体" w:cs="Book Antiqua"/>
        <w:bCs/>
        <w:i w:val="0"/>
        <w:iCs w:val="0"/>
        <w:caps w:val="0"/>
        <w:strike w:val="0"/>
        <w:dstrike w:val="0"/>
        <w:vanish w:val="0"/>
        <w:color w:val="000000"/>
        <w:sz w:val="21"/>
        <w:szCs w:val="21"/>
        <w:vertAlign w:val="baseline"/>
        <w14:shadow w14:blurRad="0" w14:dist="0" w14:dir="0" w14:sx="0" w14:sy="0" w14:kx="0" w14:ky="0" w14:algn="none">
          <w14:srgbClr w14:val="000000"/>
        </w14:shadow>
      </w:rPr>
    </w:lvl>
    <w:lvl w:ilvl="5" w:tentative="0">
      <w:start w:val="1"/>
      <w:numFmt w:val="none"/>
      <w:pStyle w:val="159"/>
      <w:suff w:val="nothing"/>
      <w:lvlText w:val=""/>
      <w:lvlJc w:val="left"/>
      <w:pPr>
        <w:ind w:left="0" w:firstLine="0"/>
      </w:pPr>
      <w:rPr>
        <w:rFonts w:hint="default" w:ascii="Arial" w:hAnsi="Arial" w:cs="Arial"/>
        <w:b/>
        <w:bCs/>
        <w:i w:val="0"/>
        <w:iCs w:val="0"/>
        <w:caps w:val="0"/>
        <w:strike w:val="0"/>
        <w:dstrike w:val="0"/>
        <w:vanish w:val="0"/>
        <w:color w:val="000000"/>
        <w:sz w:val="20"/>
        <w:szCs w:val="20"/>
        <w:vertAlign w:val="baseline"/>
        <w14:shadow w14:blurRad="0" w14:dist="0" w14:dir="0" w14:sx="0" w14:sy="0" w14:kx="0" w14:ky="0" w14:algn="none">
          <w14:srgbClr w14:val="000000"/>
        </w14:shadow>
      </w:rPr>
    </w:lvl>
    <w:lvl w:ilvl="6" w:tentative="0">
      <w:start w:val="1"/>
      <w:numFmt w:val="decimal"/>
      <w:pStyle w:val="206"/>
      <w:lvlText w:val="步骤 %7"/>
      <w:lvlJc w:val="right"/>
      <w:pPr>
        <w:tabs>
          <w:tab w:val="left" w:pos="709"/>
        </w:tabs>
        <w:ind w:left="709" w:hanging="142"/>
      </w:pPr>
      <w:rPr>
        <w:rFonts w:hint="default" w:ascii="Book Antiqua" w:hAnsi="Book Antiqua" w:eastAsia="黑体" w:cs="Times New Roman"/>
        <w:b w:val="0"/>
        <w:bCs/>
        <w:i w:val="0"/>
        <w:iCs w:val="0"/>
        <w:color w:val="auto"/>
        <w:sz w:val="21"/>
        <w:szCs w:val="21"/>
      </w:rPr>
    </w:lvl>
    <w:lvl w:ilvl="7" w:tentative="0">
      <w:start w:val="1"/>
      <w:numFmt w:val="decimal"/>
      <w:lvlRestart w:val="1"/>
      <w:pStyle w:val="171"/>
      <w:suff w:val="space"/>
      <w:lvlText w:val="图%1-%8"/>
      <w:lvlJc w:val="left"/>
      <w:pPr>
        <w:ind w:left="0" w:firstLine="0"/>
      </w:pPr>
      <w:rPr>
        <w:rFonts w:hint="default" w:ascii="Times New Roman" w:hAnsi="Times New Roman" w:eastAsia="黑体" w:cs="Book Antiqua"/>
        <w:b w:val="0"/>
        <w:bCs/>
        <w:i w:val="0"/>
        <w:iCs w:val="0"/>
        <w:strike w:val="0"/>
        <w:dstrike w:val="0"/>
        <w:color w:val="auto"/>
        <w:sz w:val="21"/>
        <w:szCs w:val="21"/>
        <w:vertAlign w:val="baseline"/>
        <w14:shadow w14:blurRad="0" w14:dist="0" w14:dir="0" w14:sx="0" w14:sy="0" w14:kx="0" w14:ky="0" w14:algn="none">
          <w14:srgbClr w14:val="000000"/>
        </w14:shadow>
      </w:rPr>
    </w:lvl>
    <w:lvl w:ilvl="8" w:tentative="0">
      <w:start w:val="1"/>
      <w:numFmt w:val="decimal"/>
      <w:lvlRestart w:val="1"/>
      <w:pStyle w:val="213"/>
      <w:suff w:val="space"/>
      <w:lvlText w:val="表%1-%9"/>
      <w:lvlJc w:val="left"/>
      <w:rPr>
        <w:rFonts w:hint="default" w:ascii="Times New Roman" w:hAnsi="Times New Roman" w:eastAsia="黑体"/>
        <w:b w:val="0"/>
        <w:bCs/>
        <w:i w:val="0"/>
        <w:iCs w:val="0"/>
        <w:color w:val="auto"/>
        <w:sz w:val="21"/>
        <w:szCs w:val="21"/>
      </w:rPr>
    </w:lvl>
  </w:abstractNum>
  <w:abstractNum w:abstractNumId="13">
    <w:nsid w:val="1D5755D3"/>
    <w:multiLevelType w:val="multilevel"/>
    <w:tmpl w:val="1D5755D3"/>
    <w:lvl w:ilvl="0" w:tentative="0">
      <w:start w:val="1"/>
      <w:numFmt w:val="bullet"/>
      <w:pStyle w:val="180"/>
      <w:lvlText w:val=""/>
      <w:lvlJc w:val="left"/>
      <w:pPr>
        <w:tabs>
          <w:tab w:val="left" w:pos="475"/>
        </w:tabs>
        <w:ind w:left="475" w:hanging="425"/>
      </w:pPr>
      <w:rPr>
        <w:rFonts w:hint="default" w:ascii="Wingdings" w:hAnsi="Wingdings" w:cs="Wingdings"/>
        <w:b w:val="0"/>
        <w:bCs w:val="0"/>
        <w:i w:val="0"/>
        <w:iCs w:val="0"/>
        <w:caps w:val="0"/>
        <w:strike w:val="0"/>
        <w:dstrike w:val="0"/>
        <w:vanish w:val="0"/>
        <w:color w:val="000000"/>
        <w:spacing w:val="0"/>
        <w:w w:val="100"/>
        <w:position w:val="2"/>
        <w:sz w:val="16"/>
        <w:szCs w:val="16"/>
        <w:vertAlign w:val="baseline"/>
        <w14:shadow w14:blurRad="0" w14:dist="0" w14:dir="0" w14:sx="0" w14:sy="0" w14:kx="0" w14:ky="0" w14:algn="none">
          <w14:srgbClr w14:val="000000"/>
        </w14:shadow>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4">
    <w:nsid w:val="27727B63"/>
    <w:multiLevelType w:val="multilevel"/>
    <w:tmpl w:val="27727B63"/>
    <w:lvl w:ilvl="0" w:tentative="0">
      <w:start w:val="1"/>
      <w:numFmt w:val="bullet"/>
      <w:pStyle w:val="214"/>
      <w:lvlText w:val=""/>
      <w:lvlJc w:val="left"/>
      <w:pPr>
        <w:tabs>
          <w:tab w:val="left" w:pos="454"/>
        </w:tabs>
        <w:ind w:left="454" w:hanging="284"/>
      </w:pPr>
      <w:rPr>
        <w:rFonts w:hint="default" w:ascii="Wingdings" w:hAnsi="Wingdings"/>
        <w:color w:val="auto"/>
        <w:spacing w:val="0"/>
        <w:w w:val="100"/>
        <w:position w:val="1"/>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5">
    <w:nsid w:val="3AAB604D"/>
    <w:multiLevelType w:val="singleLevel"/>
    <w:tmpl w:val="3AAB604D"/>
    <w:lvl w:ilvl="0" w:tentative="0">
      <w:start w:val="1"/>
      <w:numFmt w:val="decimal"/>
      <w:suff w:val="nothing"/>
      <w:lvlText w:val="%1、"/>
      <w:lvlJc w:val="left"/>
    </w:lvl>
  </w:abstractNum>
  <w:abstractNum w:abstractNumId="16">
    <w:nsid w:val="41C973A7"/>
    <w:multiLevelType w:val="multilevel"/>
    <w:tmpl w:val="41C973A7"/>
    <w:lvl w:ilvl="0" w:tentative="0">
      <w:start w:val="1"/>
      <w:numFmt w:val="decimal"/>
      <w:pStyle w:val="222"/>
      <w:suff w:val="space"/>
      <w:lvlText w:val="图%1"/>
      <w:lvlJc w:val="left"/>
      <w:pPr>
        <w:ind w:left="0" w:firstLine="0"/>
      </w:pPr>
      <w:rPr>
        <w:rFonts w:hint="default" w:ascii="Times New Roman" w:hAnsi="Times New Roman" w:eastAsia="黑体" w:cs="Book Antiqua"/>
        <w:b w:val="0"/>
        <w:bCs/>
        <w:i w:val="0"/>
        <w:iCs w:val="0"/>
        <w:sz w:val="21"/>
        <w:szCs w:val="21"/>
        <w:u w:val="none"/>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7">
    <w:nsid w:val="41C973A8"/>
    <w:multiLevelType w:val="multilevel"/>
    <w:tmpl w:val="41C973A8"/>
    <w:lvl w:ilvl="0" w:tentative="0">
      <w:start w:val="1"/>
      <w:numFmt w:val="decimal"/>
      <w:pStyle w:val="244"/>
      <w:suff w:val="space"/>
      <w:lvlText w:val="表%1"/>
      <w:lvlJc w:val="left"/>
      <w:pPr>
        <w:ind w:left="0" w:firstLine="0"/>
      </w:pPr>
      <w:rPr>
        <w:rFonts w:hint="default" w:ascii="Times New Roman" w:hAnsi="Times New Roman" w:eastAsia="黑体" w:cs="Book Antiqua"/>
        <w:b w:val="0"/>
        <w:bCs/>
        <w:i w:val="0"/>
        <w:iCs w:val="0"/>
        <w:strike w:val="0"/>
        <w:dstrike w:val="0"/>
        <w:color w:val="auto"/>
        <w:sz w:val="21"/>
        <w:szCs w:val="21"/>
        <w:vertAlign w:val="baseline"/>
        <w14:shadow w14:blurRad="0" w14:dist="0" w14:dir="0" w14:sx="0" w14:sy="0" w14:kx="0" w14:ky="0" w14:algn="none">
          <w14:srgbClr w14:val="000000"/>
        </w14:shadow>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8">
    <w:nsid w:val="463C3DB5"/>
    <w:multiLevelType w:val="multilevel"/>
    <w:tmpl w:val="463C3DB5"/>
    <w:lvl w:ilvl="0" w:tentative="0">
      <w:start w:val="1"/>
      <w:numFmt w:val="decimal"/>
      <w:pStyle w:val="227"/>
      <w:lvlText w:val="%1."/>
      <w:lvlJc w:val="left"/>
      <w:pPr>
        <w:tabs>
          <w:tab w:val="left" w:pos="284"/>
        </w:tabs>
        <w:ind w:left="284" w:hanging="284"/>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9">
    <w:nsid w:val="4DDA66D1"/>
    <w:multiLevelType w:val="multilevel"/>
    <w:tmpl w:val="4DDA66D1"/>
    <w:lvl w:ilvl="0" w:tentative="0">
      <w:start w:val="1"/>
      <w:numFmt w:val="upperLetter"/>
      <w:pStyle w:val="154"/>
      <w:suff w:val="nothing"/>
      <w:lvlText w:val="%1 "/>
      <w:lvlJc w:val="left"/>
      <w:pPr>
        <w:ind w:left="0" w:firstLine="0"/>
      </w:pPr>
      <w:rPr>
        <w:rFonts w:hint="default" w:ascii="Book Antiqua" w:hAnsi="Book Antiqua" w:eastAsia="黑体" w:cs="Book Antiqua"/>
        <w:b/>
        <w:bCs/>
        <w:i w:val="0"/>
        <w:iCs w:val="0"/>
        <w:caps w:val="0"/>
        <w:strike w:val="0"/>
        <w:dstrike w:val="0"/>
        <w:vanish w:val="0"/>
        <w:color w:val="000000"/>
        <w:sz w:val="24"/>
        <w:szCs w:val="24"/>
        <w:vertAlign w:val="baseline"/>
        <w14:shadow w14:blurRad="0" w14:dist="0" w14:dir="0" w14:sx="0" w14:sy="0" w14:kx="0" w14:ky="0" w14:algn="none">
          <w14:srgbClr w14:val="000000"/>
        </w14:shadow>
      </w:rPr>
    </w:lvl>
    <w:lvl w:ilvl="1" w:tentative="0">
      <w:start w:val="1"/>
      <w:numFmt w:val="decimal"/>
      <w:pStyle w:val="155"/>
      <w:suff w:val="nothing"/>
      <w:lvlText w:val="%1.%2 "/>
      <w:lvlJc w:val="left"/>
      <w:pPr>
        <w:ind w:left="0" w:firstLine="0"/>
      </w:pPr>
      <w:rPr>
        <w:rFonts w:hint="default" w:ascii="Book Antiqua" w:hAnsi="Book Antiqua" w:eastAsia="黑体" w:cs="Book Antiqua"/>
        <w:b w:val="0"/>
        <w:bCs/>
        <w:i w:val="0"/>
        <w:iCs w:val="0"/>
        <w:caps w:val="0"/>
        <w:strike w:val="0"/>
        <w:dstrike w:val="0"/>
        <w:snapToGrid w:val="0"/>
        <w:vanish w:val="0"/>
        <w:color w:val="000000"/>
        <w:spacing w:val="0"/>
        <w:kern w:val="0"/>
        <w:sz w:val="24"/>
        <w:szCs w:val="24"/>
        <w:vertAlign w:val="baseline"/>
        <w14:shadow w14:blurRad="0" w14:dist="0" w14:dir="0" w14:sx="0" w14:sy="0" w14:kx="0" w14:ky="0" w14:algn="none">
          <w14:srgbClr w14:val="000000"/>
        </w14:shadow>
      </w:rPr>
    </w:lvl>
    <w:lvl w:ilvl="2" w:tentative="0">
      <w:start w:val="1"/>
      <w:numFmt w:val="decimal"/>
      <w:pStyle w:val="156"/>
      <w:suff w:val="nothing"/>
      <w:lvlText w:val="%1.%2.%3 "/>
      <w:lvlJc w:val="left"/>
      <w:pPr>
        <w:ind w:left="0" w:firstLine="0"/>
      </w:pPr>
      <w:rPr>
        <w:rFonts w:hint="default" w:ascii="Book Antiqua" w:hAnsi="Book Antiqua" w:eastAsia="黑体" w:cs="Book Antiqua"/>
        <w:b w:val="0"/>
        <w:bCs/>
        <w:i w:val="0"/>
        <w:iCs w:val="0"/>
        <w:caps w:val="0"/>
        <w:strike w:val="0"/>
        <w:dstrike w:val="0"/>
        <w:snapToGrid w:val="0"/>
        <w:vanish w:val="0"/>
        <w:color w:val="000000"/>
        <w:kern w:val="0"/>
        <w:sz w:val="21"/>
        <w:szCs w:val="21"/>
        <w:vertAlign w:val="baseline"/>
        <w14:shadow w14:blurRad="0" w14:dist="0" w14:dir="0" w14:sx="0" w14:sy="0" w14:kx="0" w14:ky="0" w14:algn="none">
          <w14:srgbClr w14:val="000000"/>
        </w14:shadow>
      </w:rPr>
    </w:lvl>
    <w:lvl w:ilvl="3" w:tentative="0">
      <w:start w:val="1"/>
      <w:numFmt w:val="decimal"/>
      <w:pStyle w:val="157"/>
      <w:suff w:val="nothing"/>
      <w:lvlText w:val="%1.%2.%3.%4 "/>
      <w:lvlJc w:val="left"/>
      <w:pPr>
        <w:ind w:left="0" w:firstLine="0"/>
      </w:pPr>
      <w:rPr>
        <w:rFonts w:hint="default" w:ascii="Book Antiqua" w:hAnsi="Book Antiqua" w:eastAsia="黑体" w:cs="Book Antiqua"/>
        <w:b w:val="0"/>
        <w:bCs/>
        <w:i w:val="0"/>
        <w:iCs w:val="0"/>
        <w:caps w:val="0"/>
        <w:strike w:val="0"/>
        <w:dstrike w:val="0"/>
        <w:snapToGrid w:val="0"/>
        <w:vanish w:val="0"/>
        <w:color w:val="000000"/>
        <w:kern w:val="0"/>
        <w:sz w:val="21"/>
        <w:szCs w:val="21"/>
        <w:vertAlign w:val="baseline"/>
        <w14:shadow w14:blurRad="0" w14:dist="0" w14:dir="0" w14:sx="0" w14:sy="0" w14:kx="0" w14:ky="0" w14:algn="none">
          <w14:srgbClr w14:val="000000"/>
        </w14:shadow>
      </w:rPr>
    </w:lvl>
    <w:lvl w:ilvl="4" w:tentative="0">
      <w:start w:val="1"/>
      <w:numFmt w:val="decimal"/>
      <w:pStyle w:val="158"/>
      <w:suff w:val="nothing"/>
      <w:lvlText w:val="%1.%2.%3.%4.%5 "/>
      <w:lvlJc w:val="left"/>
      <w:pPr>
        <w:ind w:left="0" w:firstLine="0"/>
      </w:pPr>
      <w:rPr>
        <w:rFonts w:hint="default" w:ascii="Book Antiqua" w:hAnsi="Book Antiqua" w:eastAsia="黑体" w:cs="Book Antiqua"/>
        <w:b w:val="0"/>
        <w:bCs/>
        <w:i w:val="0"/>
        <w:iCs w:val="0"/>
        <w:caps w:val="0"/>
        <w:strike w:val="0"/>
        <w:dstrike w:val="0"/>
        <w:snapToGrid w:val="0"/>
        <w:vanish w:val="0"/>
        <w:color w:val="000000"/>
        <w:kern w:val="0"/>
        <w:sz w:val="21"/>
        <w:szCs w:val="21"/>
        <w:vertAlign w:val="baseline"/>
        <w14:shadow w14:blurRad="0" w14:dist="0" w14:dir="0" w14:sx="0" w14:sy="0" w14:kx="0" w14:ky="0" w14:algn="none">
          <w14:srgbClr w14:val="000000"/>
        </w14:shadow>
      </w:rPr>
    </w:lvl>
    <w:lvl w:ilvl="5" w:tentative="0">
      <w:start w:val="1"/>
      <w:numFmt w:val="decimal"/>
      <w:pStyle w:val="242"/>
      <w:lvlText w:val="步骤 %6"/>
      <w:lvlJc w:val="right"/>
      <w:pPr>
        <w:tabs>
          <w:tab w:val="left" w:pos="1701"/>
        </w:tabs>
        <w:ind w:left="1701" w:hanging="159"/>
      </w:pPr>
      <w:rPr>
        <w:rFonts w:hint="default" w:ascii="Book Antiqua" w:hAnsi="Book Antiqua" w:eastAsia="黑体" w:cs="Times New Roman"/>
        <w:b w:val="0"/>
        <w:bCs/>
        <w:i w:val="0"/>
        <w:iCs w:val="0"/>
        <w:sz w:val="21"/>
        <w:szCs w:val="21"/>
        <w:u w:val="none"/>
      </w:rPr>
    </w:lvl>
    <w:lvl w:ilvl="6" w:tentative="0">
      <w:start w:val="1"/>
      <w:numFmt w:val="decimal"/>
      <w:pStyle w:val="241"/>
      <w:lvlText w:val="%7."/>
      <w:lvlJc w:val="left"/>
      <w:pPr>
        <w:tabs>
          <w:tab w:val="left" w:pos="475"/>
        </w:tabs>
        <w:ind w:left="475" w:hanging="425"/>
      </w:pPr>
      <w:rPr>
        <w:rFonts w:hint="default" w:ascii="Times New Roman" w:hAnsi="Times New Roman" w:cs="Times New Roman"/>
        <w:b w:val="0"/>
        <w:bCs/>
        <w:i w:val="0"/>
        <w:iCs w:val="0"/>
        <w:color w:val="auto"/>
        <w:sz w:val="21"/>
        <w:szCs w:val="21"/>
      </w:rPr>
    </w:lvl>
    <w:lvl w:ilvl="7" w:tentative="0">
      <w:start w:val="1"/>
      <w:numFmt w:val="decimal"/>
      <w:lvlRestart w:val="1"/>
      <w:pStyle w:val="221"/>
      <w:suff w:val="space"/>
      <w:lvlText w:val="图%1-%8"/>
      <w:lvlJc w:val="left"/>
      <w:pPr>
        <w:ind w:left="0" w:firstLine="0"/>
      </w:pPr>
      <w:rPr>
        <w:rFonts w:hint="default" w:ascii="Times New Roman" w:hAnsi="Times New Roman" w:eastAsia="黑体" w:cs="Book Antiqua"/>
        <w:b w:val="0"/>
        <w:bCs/>
        <w:i w:val="0"/>
        <w:iCs w:val="0"/>
        <w:sz w:val="21"/>
        <w:szCs w:val="21"/>
        <w:u w:val="none"/>
      </w:rPr>
    </w:lvl>
    <w:lvl w:ilvl="8" w:tentative="0">
      <w:start w:val="1"/>
      <w:numFmt w:val="decimal"/>
      <w:lvlRestart w:val="1"/>
      <w:pStyle w:val="243"/>
      <w:suff w:val="space"/>
      <w:lvlText w:val="表%1-%9"/>
      <w:lvlJc w:val="left"/>
      <w:pPr>
        <w:ind w:left="0" w:firstLine="0"/>
      </w:pPr>
      <w:rPr>
        <w:rFonts w:hint="default" w:ascii="Times New Roman" w:hAnsi="Times New Roman" w:eastAsia="黑体" w:cs="Book Antiqua"/>
        <w:b w:val="0"/>
        <w:bCs/>
        <w:i w:val="0"/>
        <w:iCs w:val="0"/>
        <w:strike w:val="0"/>
        <w:dstrike w:val="0"/>
        <w:color w:val="auto"/>
        <w:sz w:val="21"/>
        <w:szCs w:val="21"/>
        <w:vertAlign w:val="baseline"/>
        <w14:shadow w14:blurRad="0" w14:dist="0" w14:dir="0" w14:sx="0" w14:sy="0" w14:kx="0" w14:ky="0" w14:algn="none">
          <w14:srgbClr w14:val="000000"/>
        </w14:shadow>
      </w:rPr>
    </w:lvl>
  </w:abstractNum>
  <w:abstractNum w:abstractNumId="20">
    <w:nsid w:val="63156163"/>
    <w:multiLevelType w:val="multilevel"/>
    <w:tmpl w:val="63156163"/>
    <w:lvl w:ilvl="0" w:tentative="0">
      <w:start w:val="1"/>
      <w:numFmt w:val="upperLetter"/>
      <w:pStyle w:val="9"/>
      <w:suff w:val="nothing"/>
      <w:lvlText w:val="%1 "/>
      <w:lvlJc w:val="left"/>
      <w:pPr>
        <w:ind w:left="0" w:firstLine="0"/>
      </w:pPr>
      <w:rPr>
        <w:rFonts w:hint="default" w:ascii="Book Antiqua" w:hAnsi="Book Antiqua" w:eastAsia="黑体" w:cs="Book Antiqua"/>
        <w:b/>
        <w:bCs/>
        <w:i w:val="0"/>
        <w:iCs w:val="0"/>
        <w:caps w:val="0"/>
        <w:strike w:val="0"/>
        <w:dstrike w:val="0"/>
        <w:vanish w:val="0"/>
        <w:color w:val="000000"/>
        <w:sz w:val="32"/>
        <w:szCs w:val="32"/>
        <w:vertAlign w:val="baseline"/>
        <w14:shadow w14:blurRad="0" w14:dist="0" w14:dir="0" w14:sx="0" w14:sy="0" w14:kx="0" w14:ky="0" w14:algn="none">
          <w14:srgbClr w14:val="000000"/>
        </w14:shadow>
      </w:rPr>
    </w:lvl>
    <w:lvl w:ilvl="1" w:tentative="0">
      <w:start w:val="1"/>
      <w:numFmt w:val="decimal"/>
      <w:pStyle w:val="10"/>
      <w:suff w:val="nothing"/>
      <w:lvlText w:val="%1.%2 "/>
      <w:lvlJc w:val="left"/>
      <w:pPr>
        <w:ind w:left="0" w:firstLine="0"/>
      </w:pPr>
      <w:rPr>
        <w:rFonts w:hint="default" w:ascii="Book Antiqua" w:hAnsi="Book Antiqua" w:eastAsia="黑体" w:cs="Book Antiqua"/>
        <w:b w:val="0"/>
        <w:bCs/>
        <w:i w:val="0"/>
        <w:iCs w:val="0"/>
        <w:caps w:val="0"/>
        <w:strike w:val="0"/>
        <w:dstrike w:val="0"/>
        <w:snapToGrid w:val="0"/>
        <w:vanish w:val="0"/>
        <w:color w:val="000000"/>
        <w:spacing w:val="0"/>
        <w:kern w:val="0"/>
        <w:sz w:val="36"/>
        <w:szCs w:val="36"/>
        <w:vertAlign w:val="baseline"/>
        <w14:shadow w14:blurRad="0" w14:dist="0" w14:dir="0" w14:sx="0" w14:sy="0" w14:kx="0" w14:ky="0" w14:algn="none">
          <w14:srgbClr w14:val="000000"/>
        </w14:shadow>
      </w:rPr>
    </w:lvl>
    <w:lvl w:ilvl="2" w:tentative="0">
      <w:start w:val="1"/>
      <w:numFmt w:val="decimal"/>
      <w:pStyle w:val="11"/>
      <w:suff w:val="nothing"/>
      <w:lvlText w:val="%1.%2.%3 "/>
      <w:lvlJc w:val="left"/>
      <w:pPr>
        <w:ind w:left="0" w:firstLine="0"/>
      </w:pPr>
      <w:rPr>
        <w:rFonts w:hint="default" w:ascii="Book Antiqua" w:hAnsi="Book Antiqua" w:eastAsia="黑体" w:cs="Book Antiqua"/>
        <w:b w:val="0"/>
        <w:bCs/>
        <w:i w:val="0"/>
        <w:iCs w:val="0"/>
        <w:caps w:val="0"/>
        <w:strike w:val="0"/>
        <w:dstrike w:val="0"/>
        <w:snapToGrid w:val="0"/>
        <w:vanish w:val="0"/>
        <w:color w:val="000000"/>
        <w:kern w:val="0"/>
        <w:sz w:val="32"/>
        <w:szCs w:val="32"/>
        <w:vertAlign w:val="baseline"/>
        <w14:shadow w14:blurRad="0" w14:dist="0" w14:dir="0" w14:sx="0" w14:sy="0" w14:kx="0" w14:ky="0" w14:algn="none">
          <w14:srgbClr w14:val="000000"/>
        </w14:shadow>
      </w:rPr>
    </w:lvl>
    <w:lvl w:ilvl="3" w:tentative="0">
      <w:start w:val="1"/>
      <w:numFmt w:val="decimal"/>
      <w:suff w:val="nothing"/>
      <w:lvlText w:val="%1.%2.%3.%4 "/>
      <w:lvlJc w:val="left"/>
      <w:pPr>
        <w:ind w:left="0" w:firstLine="0"/>
      </w:pPr>
      <w:rPr>
        <w:rFonts w:hint="default" w:ascii="Book Antiqua" w:hAnsi="Book Antiqua" w:eastAsia="黑体" w:cs="Book Antiqua"/>
        <w:b w:val="0"/>
        <w:bCs/>
        <w:i w:val="0"/>
        <w:iCs w:val="0"/>
        <w:caps w:val="0"/>
        <w:strike w:val="0"/>
        <w:dstrike w:val="0"/>
        <w:snapToGrid w:val="0"/>
        <w:vanish w:val="0"/>
        <w:color w:val="000000"/>
        <w:kern w:val="0"/>
        <w:sz w:val="28"/>
        <w:szCs w:val="28"/>
        <w:vertAlign w:val="baseline"/>
        <w14:shadow w14:blurRad="0" w14:dist="0" w14:dir="0" w14:sx="0" w14:sy="0" w14:kx="0" w14:ky="0" w14:algn="none">
          <w14:srgbClr w14:val="000000"/>
        </w14:shadow>
      </w:rPr>
    </w:lvl>
    <w:lvl w:ilvl="4" w:tentative="0">
      <w:start w:val="1"/>
      <w:numFmt w:val="decimal"/>
      <w:suff w:val="nothing"/>
      <w:lvlText w:val="%1.%2.%3.%4.%5 "/>
      <w:lvlJc w:val="left"/>
      <w:pPr>
        <w:ind w:left="0" w:firstLine="0"/>
      </w:pPr>
      <w:rPr>
        <w:rFonts w:hint="default" w:ascii="Book Antiqua" w:hAnsi="Book Antiqua" w:eastAsia="黑体" w:cs="Book Antiqua"/>
        <w:b w:val="0"/>
        <w:bCs/>
        <w:i w:val="0"/>
        <w:iCs w:val="0"/>
        <w:caps w:val="0"/>
        <w:strike w:val="0"/>
        <w:dstrike w:val="0"/>
        <w:snapToGrid w:val="0"/>
        <w:vanish w:val="0"/>
        <w:color w:val="000000"/>
        <w:kern w:val="0"/>
        <w:sz w:val="24"/>
        <w:szCs w:val="24"/>
        <w:vertAlign w:val="baseline"/>
        <w14:shadow w14:blurRad="0" w14:dist="0" w14:dir="0" w14:sx="0" w14:sy="0" w14:kx="0" w14:ky="0" w14:algn="none">
          <w14:srgbClr w14:val="000000"/>
        </w14:shadow>
      </w:rPr>
    </w:lvl>
    <w:lvl w:ilvl="5" w:tentative="0">
      <w:start w:val="1"/>
      <w:numFmt w:val="decimal"/>
      <w:lvlText w:val="步骤 %6"/>
      <w:lvlJc w:val="right"/>
      <w:pPr>
        <w:tabs>
          <w:tab w:val="left" w:pos="1701"/>
        </w:tabs>
        <w:ind w:left="1701" w:hanging="159"/>
      </w:pPr>
      <w:rPr>
        <w:rFonts w:hint="default" w:ascii="Book Antiqua" w:hAnsi="Book Antiqua" w:eastAsia="黑体" w:cs="Times New Roman"/>
        <w:b w:val="0"/>
        <w:bCs/>
        <w:i w:val="0"/>
        <w:iCs w:val="0"/>
        <w:sz w:val="21"/>
        <w:szCs w:val="21"/>
        <w:u w:val="none"/>
      </w:rPr>
    </w:lvl>
    <w:lvl w:ilvl="6" w:tentative="0">
      <w:start w:val="1"/>
      <w:numFmt w:val="decimal"/>
      <w:lvlText w:val="%7."/>
      <w:lvlJc w:val="left"/>
      <w:pPr>
        <w:tabs>
          <w:tab w:val="left" w:pos="2126"/>
        </w:tabs>
        <w:ind w:left="2126" w:hanging="425"/>
      </w:pPr>
      <w:rPr>
        <w:rFonts w:hint="default" w:ascii="Times New Roman" w:hAnsi="Times New Roman" w:cs="Times New Roman"/>
        <w:b w:val="0"/>
        <w:bCs/>
        <w:i w:val="0"/>
        <w:iCs w:val="0"/>
        <w:color w:val="auto"/>
        <w:sz w:val="21"/>
        <w:szCs w:val="21"/>
      </w:rPr>
    </w:lvl>
    <w:lvl w:ilvl="7" w:tentative="0">
      <w:start w:val="1"/>
      <w:numFmt w:val="decimal"/>
      <w:lvlRestart w:val="1"/>
      <w:suff w:val="space"/>
      <w:lvlText w:val="图%1-%8"/>
      <w:lvlJc w:val="left"/>
      <w:pPr>
        <w:ind w:left="0" w:firstLine="0"/>
      </w:pPr>
      <w:rPr>
        <w:rFonts w:hint="default" w:ascii="Times New Roman" w:hAnsi="Times New Roman" w:eastAsia="黑体" w:cs="Book Antiqua"/>
        <w:b w:val="0"/>
        <w:bCs/>
        <w:i w:val="0"/>
        <w:iCs w:val="0"/>
        <w:sz w:val="21"/>
        <w:szCs w:val="21"/>
        <w:u w:val="none"/>
      </w:rPr>
    </w:lvl>
    <w:lvl w:ilvl="8" w:tentative="0">
      <w:start w:val="1"/>
      <w:numFmt w:val="decimal"/>
      <w:lvlRestart w:val="1"/>
      <w:suff w:val="space"/>
      <w:lvlText w:val="表%1-%9"/>
      <w:lvlJc w:val="left"/>
      <w:pPr>
        <w:ind w:left="0" w:firstLine="0"/>
      </w:pPr>
      <w:rPr>
        <w:rFonts w:hint="default" w:ascii="Times New Roman" w:hAnsi="Times New Roman" w:eastAsia="黑体" w:cs="Book Antiqua"/>
        <w:b w:val="0"/>
        <w:bCs/>
        <w:i w:val="0"/>
        <w:iCs w:val="0"/>
        <w:strike w:val="0"/>
        <w:dstrike w:val="0"/>
        <w:color w:val="auto"/>
        <w:sz w:val="21"/>
        <w:szCs w:val="21"/>
        <w:vertAlign w:val="baseline"/>
        <w14:shadow w14:blurRad="0" w14:dist="0" w14:dir="0" w14:sx="0" w14:sy="0" w14:kx="0" w14:ky="0" w14:algn="none">
          <w14:srgbClr w14:val="000000"/>
        </w14:shadow>
      </w:rPr>
    </w:lvl>
  </w:abstractNum>
  <w:abstractNum w:abstractNumId="21">
    <w:nsid w:val="667437AC"/>
    <w:multiLevelType w:val="multilevel"/>
    <w:tmpl w:val="667437AC"/>
    <w:lvl w:ilvl="0" w:tentative="0">
      <w:start w:val="1"/>
      <w:numFmt w:val="bullet"/>
      <w:pStyle w:val="232"/>
      <w:lvlText w:val=""/>
      <w:lvlJc w:val="left"/>
      <w:pPr>
        <w:tabs>
          <w:tab w:val="left" w:pos="284"/>
        </w:tabs>
        <w:ind w:left="650" w:hanging="284"/>
      </w:pPr>
      <w:rPr>
        <w:rFonts w:hint="default" w:ascii="Wingdings" w:hAnsi="Wingdings" w:cs="Wingdings"/>
        <w:position w:val="1"/>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22">
    <w:nsid w:val="6E230785"/>
    <w:multiLevelType w:val="multilevel"/>
    <w:tmpl w:val="6E230785"/>
    <w:lvl w:ilvl="0" w:tentative="0">
      <w:start w:val="1"/>
      <w:numFmt w:val="bullet"/>
      <w:pStyle w:val="181"/>
      <w:lvlText w:val=""/>
      <w:lvlJc w:val="left"/>
      <w:pPr>
        <w:tabs>
          <w:tab w:val="left" w:pos="170"/>
        </w:tabs>
        <w:ind w:left="170" w:hanging="170"/>
      </w:pPr>
      <w:rPr>
        <w:rFonts w:hint="default" w:ascii="Wingdings" w:hAnsi="Wingdings" w:eastAsia="宋体"/>
        <w:b w:val="0"/>
        <w:i w:val="0"/>
        <w:color w:val="auto"/>
        <w:position w:val="3"/>
        <w:sz w:val="13"/>
        <w:szCs w:val="13"/>
      </w:rPr>
    </w:lvl>
    <w:lvl w:ilvl="1" w:tentative="0">
      <w:start w:val="1"/>
      <w:numFmt w:val="lowerLetter"/>
      <w:pStyle w:val="183"/>
      <w:lvlText w:val="%2."/>
      <w:lvlJc w:val="left"/>
      <w:pPr>
        <w:tabs>
          <w:tab w:val="left" w:pos="284"/>
        </w:tabs>
        <w:ind w:left="568" w:hanging="284"/>
      </w:pPr>
      <w:rPr>
        <w:rFonts w:hint="default" w:ascii="Times New Roman" w:hAnsi="Times New Roman" w:cs="Book Antiqua"/>
        <w:b w:val="0"/>
        <w:bCs/>
        <w:i w:val="0"/>
        <w:iCs w:val="0"/>
        <w:sz w:val="21"/>
        <w:szCs w:val="21"/>
        <w:u w:val="none"/>
      </w:rPr>
    </w:lvl>
    <w:lvl w:ilvl="2" w:tentative="0">
      <w:start w:val="1"/>
      <w:numFmt w:val="bullet"/>
      <w:pStyle w:val="182"/>
      <w:lvlText w:val="−"/>
      <w:lvlJc w:val="left"/>
      <w:pPr>
        <w:tabs>
          <w:tab w:val="left" w:pos="568"/>
        </w:tabs>
        <w:ind w:left="568" w:hanging="284"/>
      </w:pPr>
      <w:rPr>
        <w:rFonts w:hint="default" w:ascii="Times New Roman" w:hAnsi="Times New Roman" w:cs="Times New Roman"/>
        <w:sz w:val="16"/>
        <w:szCs w:val="16"/>
      </w:rPr>
    </w:lvl>
    <w:lvl w:ilvl="3" w:tentative="0">
      <w:start w:val="1"/>
      <w:numFmt w:val="decimal"/>
      <w:pStyle w:val="184"/>
      <w:lvlText w:val="%4."/>
      <w:lvlJc w:val="left"/>
      <w:pPr>
        <w:tabs>
          <w:tab w:val="left" w:pos="284"/>
        </w:tabs>
        <w:ind w:left="568" w:hanging="284"/>
      </w:pPr>
      <w:rPr>
        <w:rFonts w:hint="default" w:ascii="Times New Roman" w:hAnsi="Times New Roman" w:cs="Book Antiqua"/>
        <w:b w:val="0"/>
        <w:bCs/>
        <w:i w:val="0"/>
        <w:iCs w:val="0"/>
        <w:sz w:val="21"/>
        <w:szCs w:val="21"/>
        <w:u w:val="none"/>
      </w:rPr>
    </w:lvl>
    <w:lvl w:ilvl="4" w:tentative="0">
      <w:start w:val="1"/>
      <w:numFmt w:val="bullet"/>
      <w:pStyle w:val="185"/>
      <w:lvlText w:val=""/>
      <w:lvlJc w:val="left"/>
      <w:pPr>
        <w:tabs>
          <w:tab w:val="left" w:pos="568"/>
        </w:tabs>
        <w:ind w:left="568" w:hanging="284"/>
      </w:pPr>
      <w:rPr>
        <w:rFonts w:hint="default" w:ascii="Wingdings" w:hAnsi="Wingdings" w:eastAsia="宋体"/>
        <w:b w:val="0"/>
        <w:i w:val="0"/>
        <w:color w:val="auto"/>
        <w:position w:val="3"/>
        <w:sz w:val="13"/>
        <w:szCs w:val="13"/>
      </w:rPr>
    </w:lvl>
    <w:lvl w:ilvl="5" w:tentative="0">
      <w:start w:val="1"/>
      <w:numFmt w:val="decimal"/>
      <w:pStyle w:val="202"/>
      <w:lvlText w:val="%6."/>
      <w:lvlJc w:val="left"/>
      <w:pPr>
        <w:tabs>
          <w:tab w:val="left" w:pos="100"/>
        </w:tabs>
      </w:pPr>
      <w:rPr>
        <w:rFonts w:hint="default" w:ascii="Times New Roman" w:hAnsi="Times New Roman" w:cs="Book Antiqua"/>
        <w:color w:val="auto"/>
        <w:spacing w:val="0"/>
        <w:w w:val="100"/>
        <w:position w:val="1"/>
        <w:sz w:val="21"/>
        <w:szCs w:val="21"/>
      </w:rPr>
    </w:lvl>
    <w:lvl w:ilvl="6" w:tentative="0">
      <w:start w:val="1"/>
      <w:numFmt w:val="decimal"/>
      <w:pStyle w:val="233"/>
      <w:lvlText w:val="%7."/>
      <w:lvlJc w:val="left"/>
      <w:pPr>
        <w:tabs>
          <w:tab w:val="left" w:pos="100"/>
        </w:tabs>
        <w:ind w:left="650" w:hanging="284"/>
      </w:pPr>
      <w:rPr>
        <w:rFonts w:hint="default" w:ascii="Times New Roman" w:hAnsi="Times New Roman" w:cs="Book Antiqua"/>
        <w:color w:val="auto"/>
        <w:spacing w:val="0"/>
        <w:w w:val="100"/>
        <w:position w:val="1"/>
        <w:sz w:val="18"/>
        <w:szCs w:val="18"/>
      </w:rPr>
    </w:lvl>
    <w:lvl w:ilvl="7" w:tentative="0">
      <w:start w:val="1"/>
      <w:numFmt w:val="decimal"/>
      <w:pStyle w:val="215"/>
      <w:lvlText w:val="%8."/>
      <w:lvlJc w:val="left"/>
      <w:pPr>
        <w:tabs>
          <w:tab w:val="left" w:pos="454"/>
        </w:tabs>
        <w:ind w:left="454" w:hanging="284"/>
      </w:pPr>
      <w:rPr>
        <w:rFonts w:hint="default" w:ascii="Times New Roman" w:hAnsi="Times New Roman" w:cs="Book Antiqua"/>
        <w:color w:val="auto"/>
        <w:spacing w:val="0"/>
        <w:w w:val="100"/>
        <w:position w:val="1"/>
        <w:sz w:val="18"/>
        <w:szCs w:val="18"/>
      </w:rPr>
    </w:lvl>
    <w:lvl w:ilvl="8" w:tentative="0">
      <w:start w:val="1"/>
      <w:numFmt w:val="bullet"/>
      <w:lvlText w:val=""/>
      <w:lvlJc w:val="left"/>
      <w:pPr>
        <w:tabs>
          <w:tab w:val="left" w:pos="3780"/>
        </w:tabs>
        <w:ind w:left="3780" w:hanging="420"/>
      </w:pPr>
      <w:rPr>
        <w:rFonts w:hint="default" w:ascii="Wingdings" w:hAnsi="Wingdings"/>
      </w:rPr>
    </w:lvl>
  </w:abstractNum>
  <w:abstractNum w:abstractNumId="23">
    <w:nsid w:val="7F773C35"/>
    <w:multiLevelType w:val="multilevel"/>
    <w:tmpl w:val="7F773C35"/>
    <w:lvl w:ilvl="0" w:tentative="0">
      <w:start w:val="1"/>
      <w:numFmt w:val="decimal"/>
      <w:pStyle w:val="187"/>
      <w:lvlText w:val="%1."/>
      <w:lvlJc w:val="left"/>
      <w:pPr>
        <w:tabs>
          <w:tab w:val="left" w:pos="475"/>
        </w:tabs>
        <w:ind w:left="475" w:hanging="425"/>
      </w:pPr>
      <w:rPr>
        <w:rFonts w:hint="default" w:ascii="Times New Roman" w:hAnsi="Times New Roman" w:cs="Book Antiqua"/>
        <w:b w:val="0"/>
        <w:bCs/>
        <w:i w:val="0"/>
        <w:iCs w:val="0"/>
        <w:sz w:val="21"/>
        <w:szCs w:val="21"/>
        <w:u w:val="none"/>
      </w:rPr>
    </w:lvl>
    <w:lvl w:ilvl="1" w:tentative="0">
      <w:start w:val="1"/>
      <w:numFmt w:val="lowerLetter"/>
      <w:pStyle w:val="188"/>
      <w:lvlText w:val="%2."/>
      <w:lvlJc w:val="left"/>
      <w:pPr>
        <w:tabs>
          <w:tab w:val="left" w:pos="900"/>
        </w:tabs>
        <w:ind w:left="900" w:hanging="425"/>
      </w:pPr>
      <w:rPr>
        <w:rFonts w:hint="default" w:ascii="Times New Roman" w:hAnsi="Times New Roman" w:cs="Book Antiqua"/>
        <w:b w:val="0"/>
        <w:bCs/>
        <w:i w:val="0"/>
        <w:iCs w:val="0"/>
        <w:sz w:val="21"/>
        <w:szCs w:val="21"/>
        <w:u w:val="none"/>
      </w:rPr>
    </w:lvl>
    <w:lvl w:ilvl="2" w:tentative="0">
      <w:start w:val="1"/>
      <w:numFmt w:val="lowerRoman"/>
      <w:pStyle w:val="189"/>
      <w:lvlText w:val="%3."/>
      <w:lvlJc w:val="left"/>
      <w:pPr>
        <w:tabs>
          <w:tab w:val="left" w:pos="1325"/>
        </w:tabs>
        <w:ind w:left="1325" w:hanging="425"/>
      </w:pPr>
      <w:rPr>
        <w:rFonts w:hint="default" w:ascii="Times New Roman" w:hAnsi="Times New Roman" w:cs="Book Antiqua"/>
        <w:b w:val="0"/>
        <w:bCs/>
        <w:i w:val="0"/>
        <w:iCs w:val="0"/>
        <w:sz w:val="21"/>
        <w:szCs w:val="21"/>
        <w:u w:val="none"/>
      </w:rPr>
    </w:lvl>
    <w:lvl w:ilvl="3" w:tentative="0">
      <w:start w:val="1"/>
      <w:numFmt w:val="decimal"/>
      <w:pStyle w:val="190"/>
      <w:lvlText w:val="%4)"/>
      <w:lvlJc w:val="left"/>
      <w:pPr>
        <w:tabs>
          <w:tab w:val="left" w:pos="1750"/>
        </w:tabs>
        <w:ind w:left="1750" w:hanging="425"/>
      </w:pPr>
      <w:rPr>
        <w:rFonts w:hint="default" w:ascii="Times New Roman" w:hAnsi="Times New Roman" w:cs="Book Antiqua"/>
        <w:b w:val="0"/>
        <w:bCs/>
        <w:i w:val="0"/>
        <w:iCs w:val="0"/>
        <w:sz w:val="21"/>
        <w:szCs w:val="21"/>
        <w:u w:val="none"/>
      </w:rPr>
    </w:lvl>
    <w:lvl w:ilvl="4" w:tentative="0">
      <w:start w:val="1"/>
      <w:numFmt w:val="bullet"/>
      <w:lvlText w:val=""/>
      <w:lvlJc w:val="left"/>
      <w:pPr>
        <w:tabs>
          <w:tab w:val="left" w:pos="1260"/>
        </w:tabs>
        <w:ind w:left="1260" w:hanging="420"/>
      </w:pPr>
      <w:rPr>
        <w:rFonts w:hint="default" w:ascii="Wingdings" w:hAnsi="Wingdings"/>
      </w:rPr>
    </w:lvl>
    <w:lvl w:ilvl="5" w:tentative="0">
      <w:start w:val="1"/>
      <w:numFmt w:val="bullet"/>
      <w:lvlText w:val=""/>
      <w:lvlJc w:val="left"/>
      <w:pPr>
        <w:tabs>
          <w:tab w:val="left" w:pos="1680"/>
        </w:tabs>
        <w:ind w:left="1680" w:hanging="420"/>
      </w:pPr>
      <w:rPr>
        <w:rFonts w:hint="default" w:ascii="Wingdings" w:hAnsi="Wingdings"/>
      </w:rPr>
    </w:lvl>
    <w:lvl w:ilvl="6" w:tentative="0">
      <w:start w:val="1"/>
      <w:numFmt w:val="bullet"/>
      <w:lvlText w:val=""/>
      <w:lvlJc w:val="left"/>
      <w:pPr>
        <w:tabs>
          <w:tab w:val="left" w:pos="2100"/>
        </w:tabs>
        <w:ind w:left="2100" w:hanging="420"/>
      </w:pPr>
      <w:rPr>
        <w:rFonts w:hint="default" w:ascii="Wingdings" w:hAnsi="Wingdings"/>
      </w:rPr>
    </w:lvl>
    <w:lvl w:ilvl="7" w:tentative="0">
      <w:start w:val="1"/>
      <w:numFmt w:val="bullet"/>
      <w:lvlText w:val=""/>
      <w:lvlJc w:val="left"/>
      <w:pPr>
        <w:tabs>
          <w:tab w:val="left" w:pos="2520"/>
        </w:tabs>
        <w:ind w:left="2520" w:hanging="420"/>
      </w:pPr>
      <w:rPr>
        <w:rFonts w:hint="default" w:ascii="Wingdings" w:hAnsi="Wingdings"/>
      </w:rPr>
    </w:lvl>
    <w:lvl w:ilvl="8" w:tentative="0">
      <w:start w:val="1"/>
      <w:numFmt w:val="decimal"/>
      <w:lvlRestart w:val="0"/>
      <w:lvlText w:val="%9."/>
      <w:lvlJc w:val="left"/>
      <w:pPr>
        <w:tabs>
          <w:tab w:val="left" w:pos="284"/>
        </w:tabs>
        <w:ind w:left="284" w:hanging="284"/>
      </w:pPr>
      <w:rPr>
        <w:rFonts w:hint="eastAsia"/>
      </w:rPr>
    </w:lvl>
  </w:abstractNum>
  <w:num w:numId="1">
    <w:abstractNumId w:val="12"/>
  </w:num>
  <w:num w:numId="2">
    <w:abstractNumId w:val="20"/>
  </w:num>
  <w:num w:numId="3">
    <w:abstractNumId w:val="3"/>
  </w:num>
  <w:num w:numId="4">
    <w:abstractNumId w:val="5"/>
  </w:num>
  <w:num w:numId="5">
    <w:abstractNumId w:val="8"/>
  </w:num>
  <w:num w:numId="6">
    <w:abstractNumId w:val="9"/>
  </w:num>
  <w:num w:numId="7">
    <w:abstractNumId w:val="6"/>
  </w:num>
  <w:num w:numId="8">
    <w:abstractNumId w:val="2"/>
  </w:num>
  <w:num w:numId="9">
    <w:abstractNumId w:val="7"/>
  </w:num>
  <w:num w:numId="10">
    <w:abstractNumId w:val="4"/>
  </w:num>
  <w:num w:numId="11">
    <w:abstractNumId w:val="1"/>
  </w:num>
  <w:num w:numId="12">
    <w:abstractNumId w:val="0"/>
  </w:num>
  <w:num w:numId="13">
    <w:abstractNumId w:val="19"/>
  </w:num>
  <w:num w:numId="14">
    <w:abstractNumId w:val="13"/>
  </w:num>
  <w:num w:numId="15">
    <w:abstractNumId w:val="22"/>
  </w:num>
  <w:num w:numId="16">
    <w:abstractNumId w:val="23"/>
  </w:num>
  <w:num w:numId="17">
    <w:abstractNumId w:val="10"/>
  </w:num>
  <w:num w:numId="18">
    <w:abstractNumId w:val="11"/>
  </w:num>
  <w:num w:numId="19">
    <w:abstractNumId w:val="14"/>
  </w:num>
  <w:num w:numId="20">
    <w:abstractNumId w:val="16"/>
  </w:num>
  <w:num w:numId="21">
    <w:abstractNumId w:val="18"/>
  </w:num>
  <w:num w:numId="22">
    <w:abstractNumId w:val="21"/>
  </w:num>
  <w:num w:numId="23">
    <w:abstractNumId w:val="17"/>
  </w:num>
  <w:num w:numId="24">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doNotCompres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80105"/>
    <w:rsid w:val="00064386"/>
    <w:rsid w:val="00095C23"/>
    <w:rsid w:val="00116E0D"/>
    <w:rsid w:val="001A7949"/>
    <w:rsid w:val="001B6172"/>
    <w:rsid w:val="001D2405"/>
    <w:rsid w:val="001D6ADE"/>
    <w:rsid w:val="00447502"/>
    <w:rsid w:val="00484BFE"/>
    <w:rsid w:val="00485A5C"/>
    <w:rsid w:val="004972BC"/>
    <w:rsid w:val="00533B25"/>
    <w:rsid w:val="00556793"/>
    <w:rsid w:val="00613FA3"/>
    <w:rsid w:val="00680105"/>
    <w:rsid w:val="006F1773"/>
    <w:rsid w:val="00704CC8"/>
    <w:rsid w:val="007C5A94"/>
    <w:rsid w:val="00825F08"/>
    <w:rsid w:val="008560AA"/>
    <w:rsid w:val="00871078"/>
    <w:rsid w:val="0088204C"/>
    <w:rsid w:val="008B3400"/>
    <w:rsid w:val="00913929"/>
    <w:rsid w:val="009713F8"/>
    <w:rsid w:val="009B1F19"/>
    <w:rsid w:val="009B7C9D"/>
    <w:rsid w:val="00A06BB9"/>
    <w:rsid w:val="00A80F07"/>
    <w:rsid w:val="00AB0DE0"/>
    <w:rsid w:val="00AF4C7B"/>
    <w:rsid w:val="00B348C4"/>
    <w:rsid w:val="00B957CE"/>
    <w:rsid w:val="00C53D04"/>
    <w:rsid w:val="00C70925"/>
    <w:rsid w:val="00CE108F"/>
    <w:rsid w:val="00D176CA"/>
    <w:rsid w:val="00DB537E"/>
    <w:rsid w:val="00DD07EE"/>
    <w:rsid w:val="00E03A6B"/>
    <w:rsid w:val="00E1357B"/>
    <w:rsid w:val="00EF28F0"/>
    <w:rsid w:val="00F21B0E"/>
    <w:rsid w:val="00F26155"/>
    <w:rsid w:val="00F83AC6"/>
    <w:rsid w:val="00F86FE7"/>
    <w:rsid w:val="00FA53F7"/>
    <w:rsid w:val="00FC4399"/>
    <w:rsid w:val="00FE52A8"/>
    <w:rsid w:val="01235209"/>
    <w:rsid w:val="01BC3D19"/>
    <w:rsid w:val="05AB200F"/>
    <w:rsid w:val="0B202D29"/>
    <w:rsid w:val="0E1E37E4"/>
    <w:rsid w:val="0F953D1F"/>
    <w:rsid w:val="135F6876"/>
    <w:rsid w:val="140F57CE"/>
    <w:rsid w:val="145777ED"/>
    <w:rsid w:val="1BA22E0F"/>
    <w:rsid w:val="24473D2D"/>
    <w:rsid w:val="346F4329"/>
    <w:rsid w:val="364E5D63"/>
    <w:rsid w:val="3C33911C"/>
    <w:rsid w:val="3C687118"/>
    <w:rsid w:val="3EB5528F"/>
    <w:rsid w:val="43FB65D0"/>
    <w:rsid w:val="4E772490"/>
    <w:rsid w:val="59B5104E"/>
    <w:rsid w:val="5B3D29FB"/>
    <w:rsid w:val="5B712A2D"/>
    <w:rsid w:val="5C86164E"/>
    <w:rsid w:val="5CD86660"/>
    <w:rsid w:val="5E171E05"/>
    <w:rsid w:val="6FE23206"/>
    <w:rsid w:val="71A52B5D"/>
    <w:rsid w:val="74FD7A13"/>
    <w:rsid w:val="77851302"/>
    <w:rsid w:val="77B23DA8"/>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name="heading 4"/>
    <w:lsdException w:qFormat="1" w:unhideWhenUsed="0" w:uiPriority="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name="index 4"/>
    <w:lsdException w:qFormat="1" w:unhideWhenUsed="0" w:uiPriority="0" w:name="index 5"/>
    <w:lsdException w:qFormat="1" w:unhideWhenUsed="0" w:uiPriority="0" w:name="index 6"/>
    <w:lsdException w:qFormat="1" w:unhideWhenUsed="0" w:uiPriority="0" w:name="index 7"/>
    <w:lsdException w:qFormat="1" w:unhideWhenUsed="0" w:uiPriority="0" w:name="index 8"/>
    <w:lsdException w:qFormat="1" w:unhideWhenUsed="0" w:uiPriority="0" w:name="index 9"/>
    <w:lsdException w:qFormat="1" w:unhideWhenUsed="0" w:uiPriority="0" w:name="toc 1"/>
    <w:lsdException w:qFormat="1" w:unhideWhenUsed="0" w:uiPriority="0" w:name="toc 2"/>
    <w:lsdException w:qFormat="1" w:unhideWhenUsed="0" w:uiPriority="0" w:name="toc 3"/>
    <w:lsdException w:qFormat="1" w:unhideWhenUsed="0" w:uiPriority="0" w:name="toc 4"/>
    <w:lsdException w:qFormat="1" w:unhideWhenUsed="0" w:uiPriority="0" w:name="toc 5"/>
    <w:lsdException w:qFormat="1" w:unhideWhenUsed="0" w:uiPriority="0" w:name="toc 6"/>
    <w:lsdException w:qFormat="1" w:unhideWhenUsed="0" w:uiPriority="0" w:name="toc 7"/>
    <w:lsdException w:qFormat="1" w:unhideWhenUsed="0" w:uiPriority="0" w:name="toc 8"/>
    <w:lsdException w:qFormat="1" w:unhideWhenUsed="0" w:uiPriority="0" w:name="toc 9"/>
    <w:lsdException w:qFormat="1" w:unhideWhenUsed="0" w:uiPriority="0" w:name="Normal Indent"/>
    <w:lsdException w:qFormat="1" w:unhideWhenUsed="0" w:uiPriority="0" w:name="footnote text"/>
    <w:lsdException w:qFormat="1" w:unhideWhenUsed="0" w:uiPriority="0" w:name="annotation text"/>
    <w:lsdException w:qFormat="1" w:unhideWhenUsed="0" w:uiPriority="0" w:semiHidden="0" w:name="header"/>
    <w:lsdException w:qFormat="1" w:unhideWhenUsed="0" w:uiPriority="0" w:name="footer"/>
    <w:lsdException w:qFormat="1" w:unhideWhenUsed="0" w:uiPriority="0" w:name="index heading"/>
    <w:lsdException w:qFormat="1" w:unhideWhenUsed="0" w:uiPriority="0" w:name="caption"/>
    <w:lsdException w:qFormat="1" w:unhideWhenUsed="0" w:uiPriority="0" w:name="table of figures"/>
    <w:lsdException w:qFormat="1" w:unhideWhenUsed="0" w:uiPriority="0" w:name="envelope address"/>
    <w:lsdException w:qFormat="1" w:unhideWhenUsed="0" w:uiPriority="0" w:name="envelope return"/>
    <w:lsdException w:qFormat="1" w:unhideWhenUsed="0" w:uiPriority="0" w:name="footnote reference"/>
    <w:lsdException w:qFormat="1" w:unhideWhenUsed="0" w:uiPriority="0" w:name="annotation reference"/>
    <w:lsdException w:qFormat="1" w:unhideWhenUsed="0" w:uiPriority="0" w:name="line number"/>
    <w:lsdException w:qFormat="1" w:unhideWhenUsed="0" w:uiPriority="0" w:name="page number"/>
    <w:lsdException w:qFormat="1" w:unhideWhenUsed="0" w:uiPriority="0" w:name="endnote reference"/>
    <w:lsdException w:qFormat="1" w:unhideWhenUsed="0" w:uiPriority="0" w:name="endnote text"/>
    <w:lsdException w:qFormat="1" w:unhideWhenUsed="0" w:uiPriority="0" w:name="table of authorities"/>
    <w:lsdException w:qFormat="1" w:unhideWhenUsed="0" w:uiPriority="0" w:name="macro"/>
    <w:lsdException w:qFormat="1" w:unhideWhenUsed="0" w:uiPriority="0" w:name="toa heading"/>
    <w:lsdException w:qFormat="1" w:unhideWhenUsed="0" w:uiPriority="0" w:name="List"/>
    <w:lsdException w:qFormat="1" w:unhideWhenUsed="0" w:uiPriority="0" w:name="List Bullet"/>
    <w:lsdException w:qFormat="1" w:unhideWhenUsed="0" w:uiPriority="0" w:name="List Number"/>
    <w:lsdException w:qFormat="1" w:unhideWhenUsed="0" w:uiPriority="0" w:name="List 2"/>
    <w:lsdException w:qFormat="1" w:unhideWhenUsed="0" w:uiPriority="0" w:name="List 3"/>
    <w:lsdException w:qFormat="1" w:unhideWhenUsed="0" w:uiPriority="0" w:name="List 4"/>
    <w:lsdException w:qFormat="1" w:unhideWhenUsed="0" w:uiPriority="0" w:name="List 5"/>
    <w:lsdException w:qFormat="1" w:unhideWhenUsed="0" w:uiPriority="0" w:name="List Bullet 2"/>
    <w:lsdException w:qFormat="1" w:unhideWhenUsed="0" w:uiPriority="0" w:name="List Bullet 3"/>
    <w:lsdException w:qFormat="1" w:unhideWhenUsed="0" w:uiPriority="0" w:name="List Bullet 4"/>
    <w:lsdException w:qFormat="1" w:unhideWhenUsed="0" w:uiPriority="0" w:name="List Bullet 5"/>
    <w:lsdException w:qFormat="1" w:unhideWhenUsed="0" w:uiPriority="0" w:name="List Number 2"/>
    <w:lsdException w:qFormat="1" w:unhideWhenUsed="0" w:uiPriority="0" w:name="List Number 3"/>
    <w:lsdException w:qFormat="1" w:unhideWhenUsed="0" w:uiPriority="0" w:name="List Number 4"/>
    <w:lsdException w:qFormat="1" w:unhideWhenUsed="0" w:uiPriority="0" w:name="List Number 5"/>
    <w:lsdException w:qFormat="1" w:unhideWhenUsed="0" w:uiPriority="0" w:name="Title"/>
    <w:lsdException w:qFormat="1" w:unhideWhenUsed="0" w:uiPriority="0" w:name="Closing"/>
    <w:lsdException w:qFormat="1" w:unhideWhenUsed="0" w:uiPriority="0" w:name="Signature"/>
    <w:lsdException w:qFormat="1" w:uiPriority="1" w:name="Default Paragraph Font"/>
    <w:lsdException w:qFormat="1" w:unhideWhenUsed="0" w:uiPriority="0" w:name="Body Text"/>
    <w:lsdException w:qFormat="1" w:unhideWhenUsed="0" w:uiPriority="0" w:name="Body Text Indent"/>
    <w:lsdException w:qFormat="1" w:unhideWhenUsed="0" w:uiPriority="0" w:name="List Continue"/>
    <w:lsdException w:qFormat="1" w:unhideWhenUsed="0" w:uiPriority="0" w:name="List Continue 2"/>
    <w:lsdException w:qFormat="1" w:unhideWhenUsed="0" w:uiPriority="0" w:name="List Continue 3"/>
    <w:lsdException w:qFormat="1" w:unhideWhenUsed="0" w:uiPriority="0" w:name="List Continue 4"/>
    <w:lsdException w:qFormat="1" w:unhideWhenUsed="0" w:uiPriority="0" w:name="List Continue 5"/>
    <w:lsdException w:qFormat="1" w:unhideWhenUsed="0" w:uiPriority="0" w:name="Message Header"/>
    <w:lsdException w:qFormat="1" w:unhideWhenUsed="0" w:uiPriority="0" w:name="Subtitle"/>
    <w:lsdException w:qFormat="1" w:unhideWhenUsed="0" w:uiPriority="0" w:name="Salutation"/>
    <w:lsdException w:qFormat="1" w:unhideWhenUsed="0" w:uiPriority="0" w:name="Date"/>
    <w:lsdException w:qFormat="1" w:unhideWhenUsed="0" w:uiPriority="0" w:name="Body Text First Indent"/>
    <w:lsdException w:qFormat="1" w:unhideWhenUsed="0" w:uiPriority="0" w:name="Body Text First Indent 2"/>
    <w:lsdException w:qFormat="1" w:unhideWhenUsed="0" w:uiPriority="0" w:name="Note Heading"/>
    <w:lsdException w:qFormat="1" w:unhideWhenUsed="0" w:uiPriority="0" w:name="Body Text 2"/>
    <w:lsdException w:qFormat="1" w:unhideWhenUsed="0" w:uiPriority="0" w:name="Body Text 3"/>
    <w:lsdException w:qFormat="1" w:unhideWhenUsed="0" w:uiPriority="0" w:name="Body Text Indent 2"/>
    <w:lsdException w:qFormat="1" w:unhideWhenUsed="0" w:uiPriority="0" w:name="Body Text Indent 3"/>
    <w:lsdException w:qFormat="1" w:unhideWhenUsed="0" w:uiPriority="0" w:name="Block Text"/>
    <w:lsdException w:qFormat="1" w:unhideWhenUsed="0" w:uiPriority="0" w:semiHidden="0" w:name="Hyperlink"/>
    <w:lsdException w:qFormat="1" w:unhideWhenUsed="0" w:uiPriority="0" w:semiHidden="0" w:name="FollowedHyperlink"/>
    <w:lsdException w:qFormat="1" w:unhideWhenUsed="0" w:uiPriority="0" w:name="Strong"/>
    <w:lsdException w:qFormat="1" w:unhideWhenUsed="0" w:uiPriority="0" w:name="Emphasis"/>
    <w:lsdException w:qFormat="1" w:unhideWhenUsed="0" w:uiPriority="0" w:name="Document Map"/>
    <w:lsdException w:qFormat="1" w:unhideWhenUsed="0" w:uiPriority="0" w:name="Plain Text"/>
    <w:lsdException w:qFormat="1" w:unhideWhenUsed="0" w:uiPriority="0" w:name="E-mail Signature"/>
    <w:lsdException w:qFormat="1" w:unhideWhenUsed="0" w:uiPriority="0" w:name="Normal (Web)"/>
    <w:lsdException w:qFormat="1" w:unhideWhenUsed="0" w:uiPriority="0" w:name="HTML Acronym"/>
    <w:lsdException w:qFormat="1" w:unhideWhenUsed="0" w:uiPriority="0" w:name="HTML Address"/>
    <w:lsdException w:qFormat="1" w:unhideWhenUsed="0" w:uiPriority="0" w:name="HTML Cite"/>
    <w:lsdException w:qFormat="1" w:unhideWhenUsed="0" w:uiPriority="0" w:name="HTML Code"/>
    <w:lsdException w:qFormat="1" w:unhideWhenUsed="0" w:uiPriority="0" w:name="HTML Definition"/>
    <w:lsdException w:qFormat="1" w:unhideWhenUsed="0" w:uiPriority="0" w:name="HTML Keyboard"/>
    <w:lsdException w:qFormat="1" w:unhideWhenUsed="0" w:uiPriority="0" w:name="HTML Preformatted"/>
    <w:lsdException w:qFormat="1" w:unhideWhenUsed="0" w:uiPriority="0" w:name="HTML Sample"/>
    <w:lsdException w:qFormat="1" w:unhideWhenUsed="0" w:uiPriority="0" w:name="HTML Typewriter"/>
    <w:lsdException w:qFormat="1" w:unhideWhenUsed="0" w:uiPriority="0" w:name="HTML Variable"/>
    <w:lsdException w:qFormat="1" w:uiPriority="99" w:name="Normal Table"/>
    <w:lsdException w:qFormat="1" w:unhideWhenUsed="0" w:uiPriority="0" w:name="annotation subject"/>
    <w:lsdException w:qFormat="1" w:unhideWhenUsed="0" w:uiPriority="0" w:name="Table Simple 1"/>
    <w:lsdException w:qFormat="1" w:unhideWhenUsed="0" w:uiPriority="0" w:name="Table Simple 2"/>
    <w:lsdException w:qFormat="1" w:unhideWhenUsed="0" w:uiPriority="0" w:name="Table Simple 3"/>
    <w:lsdException w:qFormat="1" w:unhideWhenUsed="0" w:uiPriority="0" w:name="Table Classic 1"/>
    <w:lsdException w:qFormat="1" w:unhideWhenUsed="0" w:uiPriority="0" w:name="Table Classic 2"/>
    <w:lsdException w:qFormat="1" w:unhideWhenUsed="0" w:uiPriority="0" w:name="Table Classic 3"/>
    <w:lsdException w:qFormat="1" w:unhideWhenUsed="0" w:uiPriority="0" w:name="Table Classic 4"/>
    <w:lsdException w:qFormat="1" w:unhideWhenUsed="0" w:uiPriority="0" w:name="Table Colorful 1"/>
    <w:lsdException w:qFormat="1" w:unhideWhenUsed="0" w:uiPriority="0" w:name="Table Colorful 2"/>
    <w:lsdException w:qFormat="1" w:unhideWhenUsed="0" w:uiPriority="0" w:name="Table Colorful 3"/>
    <w:lsdException w:qFormat="1" w:unhideWhenUsed="0" w:uiPriority="0" w:name="Table Columns 1"/>
    <w:lsdException w:qFormat="1" w:unhideWhenUsed="0" w:uiPriority="0" w:name="Table Columns 2"/>
    <w:lsdException w:qFormat="1" w:unhideWhenUsed="0" w:uiPriority="0" w:name="Table Columns 3"/>
    <w:lsdException w:qFormat="1" w:unhideWhenUsed="0" w:uiPriority="0" w:name="Table Columns 4"/>
    <w:lsdException w:qFormat="1" w:unhideWhenUsed="0" w:uiPriority="0" w:name="Table Columns 5"/>
    <w:lsdException w:qFormat="1" w:unhideWhenUsed="0" w:uiPriority="0" w:name="Table Grid 1"/>
    <w:lsdException w:qFormat="1" w:unhideWhenUsed="0" w:uiPriority="0" w:name="Table Grid 2"/>
    <w:lsdException w:qFormat="1" w:unhideWhenUsed="0" w:uiPriority="0" w:name="Table Grid 3"/>
    <w:lsdException w:qFormat="1" w:unhideWhenUsed="0" w:uiPriority="0" w:name="Table Grid 4"/>
    <w:lsdException w:qFormat="1" w:unhideWhenUsed="0" w:uiPriority="0" w:name="Table Grid 5"/>
    <w:lsdException w:qFormat="1" w:unhideWhenUsed="0" w:uiPriority="0" w:name="Table Grid 6"/>
    <w:lsdException w:qFormat="1" w:unhideWhenUsed="0" w:uiPriority="0" w:name="Table Grid 7"/>
    <w:lsdException w:qFormat="1" w:unhideWhenUsed="0" w:uiPriority="0" w:name="Table Grid 8"/>
    <w:lsdException w:qFormat="1" w:unhideWhenUsed="0" w:uiPriority="0" w:name="Table List 1"/>
    <w:lsdException w:qFormat="1" w:unhideWhenUsed="0" w:uiPriority="0" w:name="Table List 2"/>
    <w:lsdException w:qFormat="1" w:unhideWhenUsed="0" w:uiPriority="0" w:name="Table List 3"/>
    <w:lsdException w:qFormat="1" w:unhideWhenUsed="0" w:uiPriority="0" w:name="Table List 4"/>
    <w:lsdException w:qFormat="1" w:unhideWhenUsed="0" w:uiPriority="0" w:name="Table List 5"/>
    <w:lsdException w:qFormat="1" w:unhideWhenUsed="0" w:uiPriority="0" w:name="Table List 6"/>
    <w:lsdException w:qFormat="1" w:unhideWhenUsed="0" w:uiPriority="0" w:name="Table List 7"/>
    <w:lsdException w:qFormat="1" w:unhideWhenUsed="0" w:uiPriority="0" w:name="Table List 8"/>
    <w:lsdException w:qFormat="1" w:unhideWhenUsed="0" w:uiPriority="0" w:name="Table 3D effects 1"/>
    <w:lsdException w:qFormat="1" w:unhideWhenUsed="0" w:uiPriority="0" w:name="Table 3D effects 2"/>
    <w:lsdException w:qFormat="1" w:unhideWhenUsed="0" w:uiPriority="0" w:name="Table 3D effects 3"/>
    <w:lsdException w:qFormat="1" w:unhideWhenUsed="0" w:uiPriority="0" w:name="Table Contemporary"/>
    <w:lsdException w:qFormat="1" w:unhideWhenUsed="0" w:uiPriority="0" w:name="Table Elegant"/>
    <w:lsdException w:qFormat="1" w:unhideWhenUsed="0" w:uiPriority="0" w:name="Table Professional"/>
    <w:lsdException w:qFormat="1" w:unhideWhenUsed="0" w:uiPriority="0" w:name="Table Subtle 1"/>
    <w:lsdException w:qFormat="1" w:unhideWhenUsed="0" w:uiPriority="0" w:name="Table Subtle 2"/>
    <w:lsdException w:qFormat="1" w:unhideWhenUsed="0" w:uiPriority="0" w:name="Table Web 1"/>
    <w:lsdException w:qFormat="1" w:unhideWhenUsed="0" w:uiPriority="0" w:name="Table Web 2"/>
    <w:lsdException w:qFormat="1" w:unhideWhenUsed="0" w:uiPriority="0" w:name="Table Web 3"/>
    <w:lsdException w:qFormat="1" w:unhideWhenUsed="0" w:uiPriority="0" w:name="Balloon Text"/>
    <w:lsdException w:qFormat="1" w:unhideWhenUsed="0" w:uiPriority="0" w:name="Table Grid"/>
    <w:lsdException w:qFormat="1" w:unhideWhenUsed="0"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topLinePunct/>
      <w:adjustRightInd w:val="0"/>
      <w:snapToGrid w:val="0"/>
      <w:spacing w:line="360" w:lineRule="auto"/>
    </w:pPr>
    <w:rPr>
      <w:rFonts w:hint="eastAsia" w:ascii="Times New Roman" w:hAnsi="Times New Roman" w:eastAsia="宋体" w:cs="Arial"/>
      <w:kern w:val="2"/>
      <w:sz w:val="21"/>
      <w:szCs w:val="21"/>
      <w:lang w:val="en-US" w:eastAsia="zh-CN" w:bidi="ar-SA"/>
    </w:rPr>
  </w:style>
  <w:style w:type="paragraph" w:styleId="3">
    <w:name w:val="heading 1"/>
    <w:basedOn w:val="1"/>
    <w:next w:val="4"/>
    <w:qFormat/>
    <w:uiPriority w:val="0"/>
    <w:pPr>
      <w:keepNext/>
      <w:numPr>
        <w:ilvl w:val="0"/>
        <w:numId w:val="1"/>
      </w:numPr>
      <w:spacing w:before="80"/>
      <w:outlineLvl w:val="0"/>
    </w:pPr>
    <w:rPr>
      <w:rFonts w:ascii="Book Antiqua" w:hAnsi="Book Antiqua" w:cs="Book Antiqua"/>
      <w:b/>
      <w:bCs/>
      <w:sz w:val="24"/>
      <w:szCs w:val="24"/>
    </w:rPr>
  </w:style>
  <w:style w:type="paragraph" w:styleId="4">
    <w:name w:val="heading 2"/>
    <w:basedOn w:val="1"/>
    <w:next w:val="5"/>
    <w:qFormat/>
    <w:uiPriority w:val="0"/>
    <w:pPr>
      <w:keepNext/>
      <w:keepLines/>
      <w:numPr>
        <w:ilvl w:val="1"/>
        <w:numId w:val="1"/>
      </w:numPr>
      <w:outlineLvl w:val="1"/>
    </w:pPr>
    <w:rPr>
      <w:rFonts w:ascii="Book Antiqua" w:hAnsi="Book Antiqua" w:cs="Book Antiqua"/>
      <w:b/>
      <w:bCs/>
      <w:kern w:val="0"/>
      <w:sz w:val="24"/>
      <w:szCs w:val="24"/>
      <w:lang w:eastAsia="en-US"/>
    </w:rPr>
  </w:style>
  <w:style w:type="paragraph" w:styleId="5">
    <w:name w:val="heading 3"/>
    <w:basedOn w:val="1"/>
    <w:next w:val="1"/>
    <w:qFormat/>
    <w:uiPriority w:val="0"/>
    <w:pPr>
      <w:keepNext/>
      <w:keepLines/>
      <w:numPr>
        <w:ilvl w:val="2"/>
        <w:numId w:val="1"/>
      </w:numPr>
      <w:outlineLvl w:val="2"/>
    </w:pPr>
    <w:rPr>
      <w:rFonts w:ascii="Book Antiqua" w:hAnsi="Book Antiqua" w:cs="宋体"/>
      <w:b/>
      <w:bCs/>
      <w:kern w:val="0"/>
    </w:rPr>
  </w:style>
  <w:style w:type="paragraph" w:styleId="6">
    <w:name w:val="heading 4"/>
    <w:basedOn w:val="1"/>
    <w:next w:val="1"/>
    <w:semiHidden/>
    <w:qFormat/>
    <w:uiPriority w:val="0"/>
    <w:pPr>
      <w:keepNext/>
      <w:keepLines/>
      <w:numPr>
        <w:ilvl w:val="3"/>
        <w:numId w:val="1"/>
      </w:numPr>
      <w:outlineLvl w:val="3"/>
    </w:pPr>
    <w:rPr>
      <w:rFonts w:ascii="Book Antiqua" w:hAnsi="Book Antiqua" w:cs="宋体"/>
      <w:b/>
      <w:bCs/>
      <w:kern w:val="0"/>
    </w:rPr>
  </w:style>
  <w:style w:type="paragraph" w:styleId="7">
    <w:name w:val="heading 5"/>
    <w:basedOn w:val="1"/>
    <w:next w:val="1"/>
    <w:semiHidden/>
    <w:qFormat/>
    <w:uiPriority w:val="0"/>
    <w:pPr>
      <w:keepNext/>
      <w:keepLines/>
      <w:numPr>
        <w:ilvl w:val="4"/>
        <w:numId w:val="1"/>
      </w:numPr>
      <w:outlineLvl w:val="4"/>
    </w:pPr>
    <w:rPr>
      <w:rFonts w:ascii="Book Antiqua" w:hAnsi="Book Antiqua" w:cs="宋体"/>
      <w:b/>
      <w:bCs/>
      <w:kern w:val="0"/>
    </w:rPr>
  </w:style>
  <w:style w:type="paragraph" w:styleId="8">
    <w:name w:val="heading 6"/>
    <w:basedOn w:val="1"/>
    <w:next w:val="1"/>
    <w:qFormat/>
    <w:uiPriority w:val="0"/>
    <w:pPr>
      <w:keepNext/>
      <w:keepLines/>
      <w:spacing w:before="240" w:after="64" w:line="320" w:lineRule="atLeast"/>
      <w:outlineLvl w:val="5"/>
    </w:pPr>
    <w:rPr>
      <w:rFonts w:ascii="Arial" w:hAnsi="Arial" w:cs="Times New Roman"/>
      <w:b/>
      <w:bCs/>
    </w:rPr>
  </w:style>
  <w:style w:type="paragraph" w:styleId="9">
    <w:name w:val="heading 7"/>
    <w:basedOn w:val="3"/>
    <w:next w:val="10"/>
    <w:qFormat/>
    <w:uiPriority w:val="0"/>
    <w:pPr>
      <w:keepLines/>
      <w:numPr>
        <w:numId w:val="2"/>
      </w:numPr>
      <w:pBdr>
        <w:bottom w:val="single" w:color="auto" w:sz="4" w:space="1"/>
      </w:pBdr>
      <w:topLinePunct w:val="0"/>
      <w:outlineLvl w:val="6"/>
    </w:pPr>
    <w:rPr>
      <w:bCs w:val="0"/>
    </w:rPr>
  </w:style>
  <w:style w:type="paragraph" w:styleId="10">
    <w:name w:val="heading 8"/>
    <w:basedOn w:val="4"/>
    <w:next w:val="11"/>
    <w:qFormat/>
    <w:uiPriority w:val="0"/>
    <w:pPr>
      <w:numPr>
        <w:numId w:val="2"/>
      </w:numPr>
      <w:topLinePunct w:val="0"/>
      <w:spacing w:before="200"/>
      <w:outlineLvl w:val="7"/>
    </w:pPr>
    <w:rPr>
      <w:rFonts w:cs="Times New Roman"/>
    </w:rPr>
  </w:style>
  <w:style w:type="paragraph" w:styleId="11">
    <w:name w:val="heading 9"/>
    <w:basedOn w:val="5"/>
    <w:next w:val="1"/>
    <w:qFormat/>
    <w:uiPriority w:val="0"/>
    <w:pPr>
      <w:numPr>
        <w:numId w:val="2"/>
      </w:numPr>
      <w:topLinePunct w:val="0"/>
      <w:outlineLvl w:val="8"/>
    </w:pPr>
    <w:rPr>
      <w:rFonts w:cs="Times New Roman"/>
    </w:rPr>
  </w:style>
  <w:style w:type="character" w:default="1" w:styleId="134">
    <w:name w:val="Default Paragraph Font"/>
    <w:semiHidden/>
    <w:unhideWhenUsed/>
    <w:qFormat/>
    <w:uiPriority w:val="1"/>
  </w:style>
  <w:style w:type="table" w:default="1" w:styleId="89">
    <w:name w:val="Normal Table"/>
    <w:semiHidden/>
    <w:unhideWhenUsed/>
    <w:qFormat/>
    <w:uiPriority w:val="99"/>
    <w:tblPr>
      <w:tblCellMar>
        <w:top w:w="0" w:type="dxa"/>
        <w:left w:w="108" w:type="dxa"/>
        <w:bottom w:w="0" w:type="dxa"/>
        <w:right w:w="108" w:type="dxa"/>
      </w:tblCellMar>
    </w:tblPr>
  </w:style>
  <w:style w:type="paragraph" w:styleId="2">
    <w:name w:val="macro"/>
    <w:semiHidden/>
    <w:qFormat/>
    <w:uiPriority w:val="0"/>
    <w:pPr>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adjustRightInd w:val="0"/>
      <w:snapToGrid w:val="0"/>
      <w:spacing w:before="160" w:after="160"/>
    </w:pPr>
    <w:rPr>
      <w:rFonts w:ascii="Courier New" w:hAnsi="Courier New" w:eastAsia="宋体" w:cs="Courier New"/>
      <w:kern w:val="2"/>
      <w:sz w:val="24"/>
      <w:szCs w:val="24"/>
      <w:lang w:val="en-US" w:eastAsia="zh-CN" w:bidi="ar-SA"/>
    </w:rPr>
  </w:style>
  <w:style w:type="paragraph" w:styleId="12">
    <w:name w:val="List 3"/>
    <w:basedOn w:val="1"/>
    <w:semiHidden/>
    <w:qFormat/>
    <w:uiPriority w:val="0"/>
    <w:pPr>
      <w:ind w:left="400" w:leftChars="400" w:hanging="200" w:hangingChars="200"/>
    </w:pPr>
  </w:style>
  <w:style w:type="paragraph" w:styleId="13">
    <w:name w:val="toc 7"/>
    <w:basedOn w:val="1"/>
    <w:next w:val="1"/>
    <w:semiHidden/>
    <w:qFormat/>
    <w:uiPriority w:val="0"/>
    <w:pPr>
      <w:ind w:left="2520"/>
    </w:pPr>
    <w:rPr>
      <w:sz w:val="24"/>
    </w:rPr>
  </w:style>
  <w:style w:type="paragraph" w:styleId="14">
    <w:name w:val="List Number 2"/>
    <w:basedOn w:val="1"/>
    <w:semiHidden/>
    <w:qFormat/>
    <w:uiPriority w:val="0"/>
    <w:pPr>
      <w:numPr>
        <w:ilvl w:val="0"/>
        <w:numId w:val="3"/>
      </w:numPr>
    </w:pPr>
  </w:style>
  <w:style w:type="paragraph" w:styleId="15">
    <w:name w:val="table of authorities"/>
    <w:basedOn w:val="1"/>
    <w:next w:val="1"/>
    <w:semiHidden/>
    <w:qFormat/>
    <w:uiPriority w:val="0"/>
    <w:pPr>
      <w:ind w:left="420"/>
    </w:pPr>
  </w:style>
  <w:style w:type="paragraph" w:styleId="16">
    <w:name w:val="Note Heading"/>
    <w:basedOn w:val="1"/>
    <w:next w:val="1"/>
    <w:semiHidden/>
    <w:qFormat/>
    <w:uiPriority w:val="0"/>
    <w:pPr>
      <w:jc w:val="center"/>
    </w:pPr>
  </w:style>
  <w:style w:type="paragraph" w:styleId="17">
    <w:name w:val="List Bullet 4"/>
    <w:basedOn w:val="1"/>
    <w:semiHidden/>
    <w:qFormat/>
    <w:uiPriority w:val="0"/>
    <w:pPr>
      <w:numPr>
        <w:ilvl w:val="0"/>
        <w:numId w:val="4"/>
      </w:numPr>
    </w:pPr>
  </w:style>
  <w:style w:type="paragraph" w:styleId="18">
    <w:name w:val="index 8"/>
    <w:basedOn w:val="1"/>
    <w:next w:val="1"/>
    <w:semiHidden/>
    <w:qFormat/>
    <w:uiPriority w:val="0"/>
    <w:pPr>
      <w:ind w:left="1680" w:hanging="210"/>
    </w:pPr>
    <w:rPr>
      <w:sz w:val="20"/>
      <w:szCs w:val="20"/>
    </w:rPr>
  </w:style>
  <w:style w:type="paragraph" w:styleId="19">
    <w:name w:val="E-mail Signature"/>
    <w:basedOn w:val="1"/>
    <w:semiHidden/>
    <w:qFormat/>
    <w:uiPriority w:val="0"/>
  </w:style>
  <w:style w:type="paragraph" w:styleId="20">
    <w:name w:val="List Number"/>
    <w:basedOn w:val="1"/>
    <w:semiHidden/>
    <w:qFormat/>
    <w:uiPriority w:val="0"/>
    <w:pPr>
      <w:numPr>
        <w:ilvl w:val="0"/>
        <w:numId w:val="5"/>
      </w:numPr>
    </w:pPr>
  </w:style>
  <w:style w:type="paragraph" w:styleId="21">
    <w:name w:val="Normal Indent"/>
    <w:basedOn w:val="1"/>
    <w:semiHidden/>
    <w:qFormat/>
    <w:uiPriority w:val="0"/>
    <w:pPr>
      <w:ind w:firstLine="200" w:firstLineChars="200"/>
    </w:pPr>
  </w:style>
  <w:style w:type="paragraph" w:styleId="22">
    <w:name w:val="caption"/>
    <w:basedOn w:val="1"/>
    <w:next w:val="1"/>
    <w:semiHidden/>
    <w:qFormat/>
    <w:uiPriority w:val="0"/>
    <w:pPr>
      <w:spacing w:before="152"/>
    </w:pPr>
    <w:rPr>
      <w:rFonts w:ascii="Arial" w:hAnsi="Arial" w:eastAsia="黑体"/>
      <w:sz w:val="20"/>
      <w:szCs w:val="20"/>
    </w:rPr>
  </w:style>
  <w:style w:type="paragraph" w:styleId="23">
    <w:name w:val="index 5"/>
    <w:basedOn w:val="1"/>
    <w:next w:val="1"/>
    <w:semiHidden/>
    <w:qFormat/>
    <w:uiPriority w:val="0"/>
    <w:pPr>
      <w:ind w:left="1050" w:hanging="210"/>
    </w:pPr>
    <w:rPr>
      <w:sz w:val="20"/>
      <w:szCs w:val="20"/>
    </w:rPr>
  </w:style>
  <w:style w:type="paragraph" w:styleId="24">
    <w:name w:val="List Bullet"/>
    <w:basedOn w:val="1"/>
    <w:semiHidden/>
    <w:qFormat/>
    <w:uiPriority w:val="0"/>
    <w:pPr>
      <w:numPr>
        <w:ilvl w:val="0"/>
        <w:numId w:val="6"/>
      </w:numPr>
    </w:pPr>
  </w:style>
  <w:style w:type="paragraph" w:styleId="25">
    <w:name w:val="envelope address"/>
    <w:basedOn w:val="1"/>
    <w:semiHidden/>
    <w:qFormat/>
    <w:uiPriority w:val="0"/>
    <w:pPr>
      <w:framePr w:w="7920" w:h="1980" w:hRule="exact" w:hSpace="180" w:wrap="auto" w:vAnchor="margin" w:hAnchor="page" w:xAlign="center" w:yAlign="bottom"/>
      <w:ind w:left="1400" w:leftChars="1400"/>
    </w:pPr>
    <w:rPr>
      <w:rFonts w:ascii="Arial" w:hAnsi="Arial"/>
    </w:rPr>
  </w:style>
  <w:style w:type="paragraph" w:styleId="26">
    <w:name w:val="Document Map"/>
    <w:basedOn w:val="1"/>
    <w:semiHidden/>
    <w:qFormat/>
    <w:uiPriority w:val="0"/>
    <w:pPr>
      <w:shd w:val="clear" w:color="auto" w:fill="000080"/>
    </w:pPr>
  </w:style>
  <w:style w:type="paragraph" w:styleId="27">
    <w:name w:val="toa heading"/>
    <w:basedOn w:val="1"/>
    <w:next w:val="1"/>
    <w:semiHidden/>
    <w:qFormat/>
    <w:uiPriority w:val="0"/>
    <w:pPr>
      <w:spacing w:before="120"/>
    </w:pPr>
    <w:rPr>
      <w:rFonts w:ascii="Arial" w:hAnsi="Arial"/>
    </w:rPr>
  </w:style>
  <w:style w:type="paragraph" w:styleId="28">
    <w:name w:val="annotation text"/>
    <w:basedOn w:val="1"/>
    <w:semiHidden/>
    <w:qFormat/>
    <w:uiPriority w:val="0"/>
  </w:style>
  <w:style w:type="paragraph" w:styleId="29">
    <w:name w:val="index 6"/>
    <w:basedOn w:val="1"/>
    <w:next w:val="1"/>
    <w:semiHidden/>
    <w:qFormat/>
    <w:uiPriority w:val="0"/>
    <w:pPr>
      <w:ind w:left="1260" w:hanging="210"/>
    </w:pPr>
    <w:rPr>
      <w:sz w:val="20"/>
      <w:szCs w:val="20"/>
    </w:rPr>
  </w:style>
  <w:style w:type="paragraph" w:styleId="30">
    <w:name w:val="Salutation"/>
    <w:basedOn w:val="1"/>
    <w:next w:val="1"/>
    <w:semiHidden/>
    <w:qFormat/>
    <w:uiPriority w:val="0"/>
  </w:style>
  <w:style w:type="paragraph" w:styleId="31">
    <w:name w:val="Body Text 3"/>
    <w:basedOn w:val="1"/>
    <w:semiHidden/>
    <w:qFormat/>
    <w:uiPriority w:val="0"/>
    <w:pPr>
      <w:spacing w:after="120"/>
    </w:pPr>
    <w:rPr>
      <w:sz w:val="16"/>
      <w:szCs w:val="16"/>
    </w:rPr>
  </w:style>
  <w:style w:type="paragraph" w:styleId="32">
    <w:name w:val="Closing"/>
    <w:basedOn w:val="1"/>
    <w:semiHidden/>
    <w:qFormat/>
    <w:uiPriority w:val="0"/>
    <w:pPr>
      <w:ind w:left="2100" w:leftChars="2100"/>
    </w:pPr>
  </w:style>
  <w:style w:type="paragraph" w:styleId="33">
    <w:name w:val="List Bullet 3"/>
    <w:basedOn w:val="1"/>
    <w:semiHidden/>
    <w:qFormat/>
    <w:uiPriority w:val="0"/>
    <w:pPr>
      <w:numPr>
        <w:ilvl w:val="0"/>
        <w:numId w:val="7"/>
      </w:numPr>
    </w:pPr>
  </w:style>
  <w:style w:type="paragraph" w:styleId="34">
    <w:name w:val="Body Text"/>
    <w:basedOn w:val="1"/>
    <w:semiHidden/>
    <w:qFormat/>
    <w:uiPriority w:val="0"/>
    <w:pPr>
      <w:spacing w:after="120"/>
    </w:pPr>
  </w:style>
  <w:style w:type="paragraph" w:styleId="35">
    <w:name w:val="Body Text Indent"/>
    <w:basedOn w:val="1"/>
    <w:semiHidden/>
    <w:qFormat/>
    <w:uiPriority w:val="0"/>
    <w:pPr>
      <w:spacing w:after="120"/>
      <w:ind w:left="200" w:leftChars="200"/>
    </w:pPr>
  </w:style>
  <w:style w:type="paragraph" w:styleId="36">
    <w:name w:val="List Number 3"/>
    <w:basedOn w:val="1"/>
    <w:semiHidden/>
    <w:qFormat/>
    <w:uiPriority w:val="0"/>
    <w:pPr>
      <w:numPr>
        <w:ilvl w:val="0"/>
        <w:numId w:val="8"/>
      </w:numPr>
    </w:pPr>
  </w:style>
  <w:style w:type="paragraph" w:styleId="37">
    <w:name w:val="List 2"/>
    <w:basedOn w:val="1"/>
    <w:semiHidden/>
    <w:qFormat/>
    <w:uiPriority w:val="0"/>
    <w:pPr>
      <w:ind w:left="200" w:leftChars="200" w:hanging="200" w:hangingChars="200"/>
    </w:pPr>
  </w:style>
  <w:style w:type="paragraph" w:styleId="38">
    <w:name w:val="List Continue"/>
    <w:basedOn w:val="1"/>
    <w:semiHidden/>
    <w:qFormat/>
    <w:uiPriority w:val="0"/>
    <w:pPr>
      <w:spacing w:after="120"/>
      <w:ind w:left="200" w:leftChars="200"/>
    </w:pPr>
  </w:style>
  <w:style w:type="paragraph" w:styleId="39">
    <w:name w:val="Block Text"/>
    <w:basedOn w:val="1"/>
    <w:semiHidden/>
    <w:qFormat/>
    <w:uiPriority w:val="0"/>
    <w:pPr>
      <w:spacing w:after="120"/>
      <w:ind w:left="700" w:leftChars="700" w:right="700" w:rightChars="700"/>
    </w:pPr>
  </w:style>
  <w:style w:type="paragraph" w:styleId="40">
    <w:name w:val="List Bullet 2"/>
    <w:basedOn w:val="1"/>
    <w:semiHidden/>
    <w:qFormat/>
    <w:uiPriority w:val="0"/>
    <w:pPr>
      <w:numPr>
        <w:ilvl w:val="0"/>
        <w:numId w:val="9"/>
      </w:numPr>
    </w:pPr>
  </w:style>
  <w:style w:type="paragraph" w:styleId="41">
    <w:name w:val="HTML Address"/>
    <w:basedOn w:val="1"/>
    <w:semiHidden/>
    <w:qFormat/>
    <w:uiPriority w:val="0"/>
    <w:rPr>
      <w:i/>
      <w:iCs/>
    </w:rPr>
  </w:style>
  <w:style w:type="paragraph" w:styleId="42">
    <w:name w:val="index 4"/>
    <w:basedOn w:val="1"/>
    <w:next w:val="1"/>
    <w:semiHidden/>
    <w:qFormat/>
    <w:uiPriority w:val="0"/>
    <w:pPr>
      <w:ind w:left="1260"/>
    </w:pPr>
  </w:style>
  <w:style w:type="paragraph" w:styleId="43">
    <w:name w:val="toc 5"/>
    <w:basedOn w:val="1"/>
    <w:next w:val="1"/>
    <w:semiHidden/>
    <w:qFormat/>
    <w:uiPriority w:val="0"/>
    <w:pPr>
      <w:spacing w:before="80" w:after="80" w:line="0" w:lineRule="atLeast"/>
      <w:ind w:left="400" w:leftChars="400" w:hanging="805"/>
    </w:pPr>
    <w:rPr>
      <w:sz w:val="20"/>
      <w:szCs w:val="20"/>
    </w:rPr>
  </w:style>
  <w:style w:type="paragraph" w:styleId="44">
    <w:name w:val="toc 3"/>
    <w:basedOn w:val="1"/>
    <w:next w:val="1"/>
    <w:semiHidden/>
    <w:qFormat/>
    <w:uiPriority w:val="0"/>
    <w:pPr>
      <w:spacing w:before="80" w:after="80" w:line="0" w:lineRule="atLeast"/>
      <w:ind w:left="200" w:leftChars="200" w:hanging="499"/>
    </w:pPr>
    <w:rPr>
      <w:sz w:val="20"/>
      <w:szCs w:val="20"/>
    </w:rPr>
  </w:style>
  <w:style w:type="paragraph" w:styleId="45">
    <w:name w:val="Plain Text"/>
    <w:basedOn w:val="1"/>
    <w:semiHidden/>
    <w:qFormat/>
    <w:uiPriority w:val="0"/>
    <w:rPr>
      <w:rFonts w:ascii="宋体" w:hAnsi="Courier New" w:cs="Courier New"/>
    </w:rPr>
  </w:style>
  <w:style w:type="paragraph" w:styleId="46">
    <w:name w:val="List Bullet 5"/>
    <w:basedOn w:val="1"/>
    <w:semiHidden/>
    <w:qFormat/>
    <w:uiPriority w:val="0"/>
    <w:pPr>
      <w:numPr>
        <w:ilvl w:val="0"/>
        <w:numId w:val="10"/>
      </w:numPr>
    </w:pPr>
  </w:style>
  <w:style w:type="paragraph" w:styleId="47">
    <w:name w:val="List Number 4"/>
    <w:basedOn w:val="1"/>
    <w:semiHidden/>
    <w:qFormat/>
    <w:uiPriority w:val="0"/>
    <w:pPr>
      <w:numPr>
        <w:ilvl w:val="0"/>
        <w:numId w:val="11"/>
      </w:numPr>
    </w:pPr>
  </w:style>
  <w:style w:type="paragraph" w:styleId="48">
    <w:name w:val="toc 8"/>
    <w:basedOn w:val="1"/>
    <w:next w:val="1"/>
    <w:semiHidden/>
    <w:qFormat/>
    <w:uiPriority w:val="0"/>
    <w:pPr>
      <w:ind w:left="2940"/>
    </w:pPr>
    <w:rPr>
      <w:sz w:val="24"/>
    </w:rPr>
  </w:style>
  <w:style w:type="paragraph" w:styleId="49">
    <w:name w:val="index 3"/>
    <w:next w:val="1"/>
    <w:qFormat/>
    <w:uiPriority w:val="0"/>
    <w:pPr>
      <w:adjustRightInd w:val="0"/>
      <w:snapToGrid w:val="0"/>
      <w:ind w:left="567"/>
    </w:pPr>
    <w:rPr>
      <w:rFonts w:ascii="Times New Roman" w:hAnsi="Times New Roman" w:eastAsia="宋体" w:cs="Arial"/>
      <w:kern w:val="2"/>
      <w:sz w:val="21"/>
      <w:szCs w:val="21"/>
      <w:lang w:val="en-US" w:eastAsia="zh-CN" w:bidi="ar-SA"/>
    </w:rPr>
  </w:style>
  <w:style w:type="paragraph" w:styleId="50">
    <w:name w:val="Date"/>
    <w:basedOn w:val="1"/>
    <w:next w:val="1"/>
    <w:semiHidden/>
    <w:qFormat/>
    <w:uiPriority w:val="0"/>
    <w:pPr>
      <w:ind w:left="2500" w:leftChars="2500"/>
    </w:pPr>
  </w:style>
  <w:style w:type="paragraph" w:styleId="51">
    <w:name w:val="Body Text Indent 2"/>
    <w:basedOn w:val="1"/>
    <w:semiHidden/>
    <w:qFormat/>
    <w:uiPriority w:val="0"/>
    <w:pPr>
      <w:spacing w:after="120" w:line="480" w:lineRule="auto"/>
      <w:ind w:left="200" w:leftChars="200"/>
    </w:pPr>
  </w:style>
  <w:style w:type="paragraph" w:styleId="52">
    <w:name w:val="endnote text"/>
    <w:basedOn w:val="1"/>
    <w:semiHidden/>
    <w:qFormat/>
    <w:uiPriority w:val="0"/>
  </w:style>
  <w:style w:type="paragraph" w:styleId="53">
    <w:name w:val="List Continue 5"/>
    <w:basedOn w:val="1"/>
    <w:semiHidden/>
    <w:qFormat/>
    <w:uiPriority w:val="0"/>
    <w:pPr>
      <w:spacing w:after="120"/>
      <w:ind w:left="1000" w:leftChars="1000"/>
    </w:pPr>
  </w:style>
  <w:style w:type="paragraph" w:styleId="54">
    <w:name w:val="Balloon Text"/>
    <w:basedOn w:val="1"/>
    <w:semiHidden/>
    <w:qFormat/>
    <w:uiPriority w:val="0"/>
    <w:rPr>
      <w:sz w:val="18"/>
      <w:szCs w:val="18"/>
    </w:rPr>
  </w:style>
  <w:style w:type="paragraph" w:styleId="55">
    <w:name w:val="footer"/>
    <w:basedOn w:val="56"/>
    <w:semiHidden/>
    <w:qFormat/>
    <w:uiPriority w:val="0"/>
    <w:pPr>
      <w:spacing w:before="200" w:after="200"/>
      <w:jc w:val="center"/>
    </w:pPr>
    <w:rPr>
      <w:rFonts w:cs="Times New Roman"/>
      <w:b/>
      <w:bCs/>
      <w:sz w:val="22"/>
      <w:szCs w:val="22"/>
    </w:rPr>
  </w:style>
  <w:style w:type="paragraph" w:customStyle="1" w:styleId="56">
    <w:name w:val="Heading Left"/>
    <w:basedOn w:val="1"/>
    <w:qFormat/>
    <w:uiPriority w:val="0"/>
    <w:rPr>
      <w:sz w:val="20"/>
      <w:szCs w:val="20"/>
    </w:rPr>
  </w:style>
  <w:style w:type="paragraph" w:styleId="57">
    <w:name w:val="envelope return"/>
    <w:basedOn w:val="1"/>
    <w:semiHidden/>
    <w:qFormat/>
    <w:uiPriority w:val="0"/>
    <w:rPr>
      <w:rFonts w:ascii="Arial" w:hAnsi="Arial"/>
    </w:rPr>
  </w:style>
  <w:style w:type="paragraph" w:styleId="58">
    <w:name w:val="header"/>
    <w:basedOn w:val="1"/>
    <w:qFormat/>
    <w:uiPriority w:val="0"/>
    <w:pPr>
      <w:tabs>
        <w:tab w:val="center" w:pos="4153"/>
        <w:tab w:val="right" w:pos="8306"/>
      </w:tabs>
      <w:jc w:val="right"/>
    </w:pPr>
    <w:rPr>
      <w:sz w:val="18"/>
      <w:szCs w:val="18"/>
    </w:rPr>
  </w:style>
  <w:style w:type="paragraph" w:styleId="59">
    <w:name w:val="Signature"/>
    <w:basedOn w:val="1"/>
    <w:semiHidden/>
    <w:qFormat/>
    <w:uiPriority w:val="0"/>
    <w:pPr>
      <w:ind w:left="2100" w:leftChars="2100"/>
    </w:pPr>
  </w:style>
  <w:style w:type="paragraph" w:styleId="60">
    <w:name w:val="toc 1"/>
    <w:basedOn w:val="1"/>
    <w:next w:val="1"/>
    <w:semiHidden/>
    <w:qFormat/>
    <w:uiPriority w:val="0"/>
    <w:pPr>
      <w:spacing w:after="80" w:line="0" w:lineRule="atLeast"/>
    </w:pPr>
    <w:rPr>
      <w:rFonts w:ascii="Book Antiqua" w:hAnsi="Book Antiqua" w:cs="Book Antiqua"/>
      <w:b/>
      <w:bCs/>
      <w:sz w:val="24"/>
      <w:szCs w:val="24"/>
    </w:rPr>
  </w:style>
  <w:style w:type="paragraph" w:styleId="61">
    <w:name w:val="List Continue 4"/>
    <w:basedOn w:val="1"/>
    <w:semiHidden/>
    <w:qFormat/>
    <w:uiPriority w:val="0"/>
    <w:pPr>
      <w:spacing w:after="120"/>
      <w:ind w:left="800" w:leftChars="800"/>
    </w:pPr>
  </w:style>
  <w:style w:type="paragraph" w:styleId="62">
    <w:name w:val="toc 4"/>
    <w:basedOn w:val="1"/>
    <w:next w:val="1"/>
    <w:semiHidden/>
    <w:qFormat/>
    <w:uiPriority w:val="0"/>
    <w:pPr>
      <w:spacing w:before="80" w:after="80" w:line="0" w:lineRule="atLeast"/>
      <w:ind w:left="300" w:leftChars="300" w:hanging="658"/>
    </w:pPr>
    <w:rPr>
      <w:sz w:val="20"/>
      <w:szCs w:val="20"/>
    </w:rPr>
  </w:style>
  <w:style w:type="paragraph" w:styleId="63">
    <w:name w:val="index heading"/>
    <w:basedOn w:val="1"/>
    <w:next w:val="64"/>
    <w:semiHidden/>
    <w:qFormat/>
    <w:uiPriority w:val="0"/>
    <w:rPr>
      <w:rFonts w:ascii="Arial" w:hAnsi="Arial"/>
      <w:b/>
      <w:bCs/>
    </w:rPr>
  </w:style>
  <w:style w:type="paragraph" w:styleId="64">
    <w:name w:val="index 1"/>
    <w:next w:val="1"/>
    <w:qFormat/>
    <w:uiPriority w:val="0"/>
    <w:pPr>
      <w:adjustRightInd w:val="0"/>
      <w:snapToGrid w:val="0"/>
    </w:pPr>
    <w:rPr>
      <w:rFonts w:ascii="Times New Roman" w:hAnsi="Times New Roman" w:eastAsia="宋体" w:cs="Arial"/>
      <w:kern w:val="2"/>
      <w:sz w:val="21"/>
      <w:szCs w:val="21"/>
      <w:lang w:val="en-US" w:eastAsia="zh-CN" w:bidi="ar-SA"/>
    </w:rPr>
  </w:style>
  <w:style w:type="paragraph" w:styleId="65">
    <w:name w:val="Subtitle"/>
    <w:basedOn w:val="1"/>
    <w:semiHidden/>
    <w:qFormat/>
    <w:uiPriority w:val="0"/>
    <w:pPr>
      <w:spacing w:before="240" w:after="60" w:line="312" w:lineRule="atLeast"/>
      <w:jc w:val="center"/>
      <w:outlineLvl w:val="1"/>
    </w:pPr>
    <w:rPr>
      <w:rFonts w:ascii="Arial" w:hAnsi="Arial"/>
      <w:b/>
      <w:bCs/>
      <w:kern w:val="28"/>
      <w:sz w:val="32"/>
      <w:szCs w:val="32"/>
    </w:rPr>
  </w:style>
  <w:style w:type="paragraph" w:styleId="66">
    <w:name w:val="List Number 5"/>
    <w:basedOn w:val="1"/>
    <w:semiHidden/>
    <w:qFormat/>
    <w:uiPriority w:val="0"/>
    <w:pPr>
      <w:numPr>
        <w:ilvl w:val="0"/>
        <w:numId w:val="12"/>
      </w:numPr>
    </w:pPr>
  </w:style>
  <w:style w:type="paragraph" w:styleId="67">
    <w:name w:val="List"/>
    <w:basedOn w:val="1"/>
    <w:semiHidden/>
    <w:qFormat/>
    <w:uiPriority w:val="0"/>
    <w:pPr>
      <w:ind w:left="200" w:hanging="200" w:hangingChars="200"/>
    </w:pPr>
  </w:style>
  <w:style w:type="paragraph" w:styleId="68">
    <w:name w:val="footnote text"/>
    <w:basedOn w:val="1"/>
    <w:semiHidden/>
    <w:qFormat/>
    <w:uiPriority w:val="0"/>
    <w:rPr>
      <w:sz w:val="18"/>
      <w:szCs w:val="18"/>
    </w:rPr>
  </w:style>
  <w:style w:type="paragraph" w:styleId="69">
    <w:name w:val="toc 6"/>
    <w:basedOn w:val="1"/>
    <w:next w:val="1"/>
    <w:semiHidden/>
    <w:qFormat/>
    <w:uiPriority w:val="0"/>
    <w:pPr>
      <w:ind w:left="2100"/>
    </w:pPr>
    <w:rPr>
      <w:sz w:val="24"/>
    </w:rPr>
  </w:style>
  <w:style w:type="paragraph" w:styleId="70">
    <w:name w:val="List 5"/>
    <w:basedOn w:val="1"/>
    <w:semiHidden/>
    <w:qFormat/>
    <w:uiPriority w:val="0"/>
    <w:pPr>
      <w:ind w:left="800" w:leftChars="800" w:hanging="200" w:hangingChars="200"/>
    </w:pPr>
  </w:style>
  <w:style w:type="paragraph" w:styleId="71">
    <w:name w:val="Body Text Indent 3"/>
    <w:basedOn w:val="1"/>
    <w:semiHidden/>
    <w:qFormat/>
    <w:uiPriority w:val="0"/>
    <w:pPr>
      <w:spacing w:after="120"/>
      <w:ind w:left="200" w:leftChars="200"/>
    </w:pPr>
    <w:rPr>
      <w:sz w:val="16"/>
      <w:szCs w:val="16"/>
    </w:rPr>
  </w:style>
  <w:style w:type="paragraph" w:styleId="72">
    <w:name w:val="index 7"/>
    <w:basedOn w:val="1"/>
    <w:next w:val="1"/>
    <w:semiHidden/>
    <w:qFormat/>
    <w:uiPriority w:val="0"/>
    <w:pPr>
      <w:ind w:left="1470" w:hanging="210"/>
    </w:pPr>
    <w:rPr>
      <w:sz w:val="20"/>
      <w:szCs w:val="20"/>
    </w:rPr>
  </w:style>
  <w:style w:type="paragraph" w:styleId="73">
    <w:name w:val="index 9"/>
    <w:basedOn w:val="1"/>
    <w:next w:val="1"/>
    <w:semiHidden/>
    <w:qFormat/>
    <w:uiPriority w:val="0"/>
    <w:pPr>
      <w:ind w:left="1890" w:hanging="210"/>
    </w:pPr>
    <w:rPr>
      <w:sz w:val="20"/>
      <w:szCs w:val="20"/>
    </w:rPr>
  </w:style>
  <w:style w:type="paragraph" w:styleId="74">
    <w:name w:val="table of figures"/>
    <w:basedOn w:val="1"/>
    <w:next w:val="1"/>
    <w:semiHidden/>
    <w:qFormat/>
    <w:uiPriority w:val="0"/>
    <w:pPr>
      <w:spacing w:afterLines="50"/>
      <w:ind w:left="300" w:leftChars="300"/>
    </w:pPr>
    <w:rPr>
      <w:sz w:val="20"/>
      <w:szCs w:val="20"/>
    </w:rPr>
  </w:style>
  <w:style w:type="paragraph" w:styleId="75">
    <w:name w:val="toc 2"/>
    <w:basedOn w:val="1"/>
    <w:next w:val="1"/>
    <w:semiHidden/>
    <w:qFormat/>
    <w:uiPriority w:val="0"/>
    <w:pPr>
      <w:spacing w:before="80" w:after="80" w:line="0" w:lineRule="atLeast"/>
      <w:ind w:left="100" w:leftChars="100" w:hanging="351"/>
    </w:pPr>
    <w:rPr>
      <w:sz w:val="20"/>
      <w:szCs w:val="20"/>
    </w:rPr>
  </w:style>
  <w:style w:type="paragraph" w:styleId="76">
    <w:name w:val="toc 9"/>
    <w:basedOn w:val="1"/>
    <w:next w:val="1"/>
    <w:semiHidden/>
    <w:qFormat/>
    <w:uiPriority w:val="0"/>
    <w:pPr>
      <w:ind w:left="3360"/>
    </w:pPr>
    <w:rPr>
      <w:sz w:val="24"/>
    </w:rPr>
  </w:style>
  <w:style w:type="paragraph" w:styleId="77">
    <w:name w:val="Body Text 2"/>
    <w:basedOn w:val="1"/>
    <w:semiHidden/>
    <w:qFormat/>
    <w:uiPriority w:val="0"/>
    <w:pPr>
      <w:spacing w:after="120" w:line="480" w:lineRule="auto"/>
    </w:pPr>
  </w:style>
  <w:style w:type="paragraph" w:styleId="78">
    <w:name w:val="List 4"/>
    <w:basedOn w:val="1"/>
    <w:semiHidden/>
    <w:qFormat/>
    <w:uiPriority w:val="0"/>
    <w:pPr>
      <w:ind w:left="600" w:leftChars="600" w:hanging="200" w:hangingChars="200"/>
    </w:pPr>
  </w:style>
  <w:style w:type="paragraph" w:styleId="79">
    <w:name w:val="List Continue 2"/>
    <w:basedOn w:val="1"/>
    <w:semiHidden/>
    <w:qFormat/>
    <w:uiPriority w:val="0"/>
    <w:pPr>
      <w:spacing w:after="120"/>
      <w:ind w:left="400" w:leftChars="400"/>
    </w:pPr>
  </w:style>
  <w:style w:type="paragraph" w:styleId="80">
    <w:name w:val="Message Header"/>
    <w:basedOn w:val="1"/>
    <w:semiHidden/>
    <w:qFormat/>
    <w:uiPriority w:val="0"/>
    <w:pPr>
      <w:pBdr>
        <w:top w:val="single" w:color="auto" w:sz="6" w:space="1"/>
        <w:left w:val="single" w:color="auto" w:sz="6" w:space="1"/>
        <w:bottom w:val="single" w:color="auto" w:sz="6" w:space="1"/>
        <w:right w:val="single" w:color="auto" w:sz="6" w:space="1"/>
      </w:pBdr>
      <w:shd w:val="pct20" w:color="auto" w:fill="auto"/>
      <w:ind w:left="500" w:leftChars="500" w:hanging="500" w:hangingChars="500"/>
    </w:pPr>
    <w:rPr>
      <w:rFonts w:ascii="Arial" w:hAnsi="Arial"/>
    </w:rPr>
  </w:style>
  <w:style w:type="paragraph" w:styleId="81">
    <w:name w:val="HTML Preformatted"/>
    <w:basedOn w:val="1"/>
    <w:semiHidden/>
    <w:qFormat/>
    <w:uiPriority w:val="0"/>
    <w:rPr>
      <w:rFonts w:ascii="Courier New" w:hAnsi="Courier New" w:cs="Courier New"/>
      <w:sz w:val="20"/>
      <w:szCs w:val="20"/>
    </w:rPr>
  </w:style>
  <w:style w:type="paragraph" w:styleId="82">
    <w:name w:val="Normal (Web)"/>
    <w:basedOn w:val="1"/>
    <w:semiHidden/>
    <w:qFormat/>
    <w:uiPriority w:val="0"/>
    <w:rPr>
      <w:rFonts w:cs="Times New Roman"/>
    </w:rPr>
  </w:style>
  <w:style w:type="paragraph" w:styleId="83">
    <w:name w:val="List Continue 3"/>
    <w:basedOn w:val="1"/>
    <w:semiHidden/>
    <w:qFormat/>
    <w:uiPriority w:val="0"/>
    <w:pPr>
      <w:spacing w:after="120"/>
      <w:ind w:left="600" w:leftChars="600"/>
    </w:pPr>
  </w:style>
  <w:style w:type="paragraph" w:styleId="84">
    <w:name w:val="index 2"/>
    <w:next w:val="1"/>
    <w:qFormat/>
    <w:uiPriority w:val="0"/>
    <w:pPr>
      <w:adjustRightInd w:val="0"/>
      <w:snapToGrid w:val="0"/>
      <w:ind w:left="284"/>
    </w:pPr>
    <w:rPr>
      <w:rFonts w:ascii="Times New Roman" w:hAnsi="Times New Roman" w:eastAsia="宋体" w:cs="Arial"/>
      <w:kern w:val="2"/>
      <w:sz w:val="21"/>
      <w:szCs w:val="21"/>
      <w:lang w:val="en-US" w:eastAsia="zh-CN" w:bidi="ar-SA"/>
    </w:rPr>
  </w:style>
  <w:style w:type="paragraph" w:styleId="85">
    <w:name w:val="Title"/>
    <w:basedOn w:val="1"/>
    <w:semiHidden/>
    <w:qFormat/>
    <w:uiPriority w:val="0"/>
    <w:pPr>
      <w:spacing w:before="240" w:after="60"/>
      <w:jc w:val="center"/>
      <w:outlineLvl w:val="0"/>
    </w:pPr>
    <w:rPr>
      <w:rFonts w:ascii="Arial" w:hAnsi="Arial"/>
      <w:b/>
      <w:bCs/>
      <w:sz w:val="32"/>
      <w:szCs w:val="32"/>
    </w:rPr>
  </w:style>
  <w:style w:type="paragraph" w:styleId="86">
    <w:name w:val="annotation subject"/>
    <w:basedOn w:val="28"/>
    <w:next w:val="28"/>
    <w:semiHidden/>
    <w:qFormat/>
    <w:uiPriority w:val="0"/>
    <w:rPr>
      <w:b/>
      <w:bCs/>
    </w:rPr>
  </w:style>
  <w:style w:type="paragraph" w:styleId="87">
    <w:name w:val="Body Text First Indent"/>
    <w:basedOn w:val="34"/>
    <w:semiHidden/>
    <w:qFormat/>
    <w:uiPriority w:val="0"/>
    <w:pPr>
      <w:ind w:firstLine="100" w:firstLineChars="100"/>
    </w:pPr>
  </w:style>
  <w:style w:type="paragraph" w:styleId="88">
    <w:name w:val="Body Text First Indent 2"/>
    <w:basedOn w:val="35"/>
    <w:semiHidden/>
    <w:qFormat/>
    <w:uiPriority w:val="0"/>
    <w:pPr>
      <w:ind w:firstLine="200" w:firstLineChars="200"/>
    </w:pPr>
  </w:style>
  <w:style w:type="table" w:styleId="90">
    <w:name w:val="Table Grid"/>
    <w:basedOn w:val="89"/>
    <w:semiHidden/>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91">
    <w:name w:val="Table Theme"/>
    <w:basedOn w:val="89"/>
    <w:semiHidden/>
    <w:qFormat/>
    <w:uiPriority w:val="0"/>
    <w:pPr>
      <w:adjustRightInd w:val="0"/>
      <w:snapToGrid w:val="0"/>
      <w:spacing w:line="36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92">
    <w:name w:val="Table Colorful 1"/>
    <w:basedOn w:val="89"/>
    <w:semiHidden/>
    <w:qFormat/>
    <w:uiPriority w:val="0"/>
    <w:pPr>
      <w:adjustRightInd w:val="0"/>
      <w:snapToGrid w:val="0"/>
      <w:spacing w:line="360" w:lineRule="auto"/>
    </w:pPr>
    <w:rPr>
      <w:color w:val="FFFFFF"/>
    </w:rPr>
    <w:tblPr>
      <w:tblBorders>
        <w:top w:val="single" w:color="008080" w:sz="12" w:space="0"/>
        <w:left w:val="single" w:color="008080" w:sz="12" w:space="0"/>
        <w:bottom w:val="single" w:color="008080" w:sz="12" w:space="0"/>
        <w:right w:val="single" w:color="008080" w:sz="12" w:space="0"/>
        <w:insideH w:val="single" w:color="00FFFF" w:sz="6" w:space="0"/>
      </w:tblBorders>
    </w:tblPr>
    <w:tcPr>
      <w:shd w:val="solid" w:color="008080" w:fill="FFFFFF"/>
    </w:tcPr>
    <w:tblStylePr w:type="firstRow">
      <w:rPr>
        <w:b/>
        <w:bCs/>
        <w:i/>
        <w:iCs/>
      </w:rPr>
      <w:tblPr/>
      <w:tcPr>
        <w:tcBorders>
          <w:tl2br w:val="nil"/>
          <w:tr2bl w:val="nil"/>
        </w:tcBorders>
        <w:shd w:val="solid" w:color="000000" w:fill="FFFFFF"/>
      </w:tcPr>
    </w:tblStylePr>
    <w:tblStylePr w:type="firstCol">
      <w:rPr>
        <w:b/>
        <w:bCs/>
        <w:i/>
        <w:iCs/>
      </w:rPr>
      <w:tblPr/>
      <w:tcPr>
        <w:tcBorders>
          <w:tl2br w:val="nil"/>
          <w:tr2bl w:val="nil"/>
        </w:tcBorders>
        <w:shd w:val="solid" w:color="000080" w:fill="FFFFFF"/>
      </w:tcPr>
    </w:tblStylePr>
    <w:tblStylePr w:type="nwCell">
      <w:tblPr/>
      <w:tcPr>
        <w:tcBorders>
          <w:tl2br w:val="nil"/>
          <w:tr2bl w:val="nil"/>
        </w:tcBorders>
        <w:shd w:val="solid" w:color="000000" w:fill="FFFFFF"/>
      </w:tcPr>
    </w:tblStylePr>
    <w:tblStylePr w:type="swCell">
      <w:rPr>
        <w:b/>
        <w:bCs/>
        <w:i w:val="0"/>
        <w:iCs w:val="0"/>
      </w:rPr>
      <w:tblPr/>
      <w:tcPr>
        <w:tcBorders>
          <w:tl2br w:val="nil"/>
          <w:tr2bl w:val="nil"/>
        </w:tcBorders>
      </w:tcPr>
    </w:tblStylePr>
  </w:style>
  <w:style w:type="table" w:styleId="93">
    <w:name w:val="Table Colorful 2"/>
    <w:basedOn w:val="89"/>
    <w:semiHidden/>
    <w:qFormat/>
    <w:uiPriority w:val="0"/>
    <w:pPr>
      <w:adjustRightInd w:val="0"/>
      <w:snapToGrid w:val="0"/>
      <w:spacing w:line="360" w:lineRule="auto"/>
    </w:pPr>
    <w:tblPr>
      <w:tblBorders>
        <w:bottom w:val="single" w:color="000000" w:sz="12" w:space="0"/>
      </w:tblBorders>
    </w:tblPr>
    <w:tcPr>
      <w:shd w:val="pct20" w:color="FFFF00" w:fill="FFFFFF"/>
    </w:tcPr>
    <w:tblStylePr w:type="firstRow">
      <w:rPr>
        <w:b/>
        <w:bCs/>
        <w:i/>
        <w:iCs/>
        <w:color w:val="FFFFFF"/>
      </w:rPr>
      <w:tblPr/>
      <w:tcPr>
        <w:tcBorders>
          <w:bottom w:val="single" w:color="000000" w:sz="12" w:space="0"/>
          <w:tl2br w:val="nil"/>
          <w:tr2bl w:val="nil"/>
        </w:tcBorders>
        <w:shd w:val="solid" w:color="800000" w:fill="FFFFFF"/>
      </w:tcPr>
    </w:tblStylePr>
    <w:tblStylePr w:type="firstCol">
      <w:rPr>
        <w:b/>
        <w:bCs/>
        <w:i/>
        <w:iCs/>
      </w:rPr>
      <w:tblPr/>
      <w:tcPr>
        <w:tcBorders>
          <w:tl2br w:val="nil"/>
          <w:tr2bl w:val="nil"/>
        </w:tcBorders>
      </w:tcPr>
    </w:tblStylePr>
    <w:tblStylePr w:type="lastCol">
      <w:tblPr/>
      <w:tcPr>
        <w:tcBorders>
          <w:tl2br w:val="nil"/>
          <w:tr2bl w:val="nil"/>
        </w:tcBorders>
        <w:shd w:val="solid" w:color="C0C0C0" w:fill="FFFFFF"/>
      </w:tcPr>
    </w:tblStylePr>
    <w:tblStylePr w:type="swCell">
      <w:rPr>
        <w:b/>
        <w:bCs/>
        <w:i w:val="0"/>
        <w:iCs w:val="0"/>
      </w:rPr>
      <w:tblPr/>
      <w:tcPr>
        <w:tcBorders>
          <w:tl2br w:val="nil"/>
          <w:tr2bl w:val="nil"/>
        </w:tcBorders>
      </w:tcPr>
    </w:tblStylePr>
  </w:style>
  <w:style w:type="table" w:styleId="94">
    <w:name w:val="Table Colorful 3"/>
    <w:basedOn w:val="89"/>
    <w:semiHidden/>
    <w:qFormat/>
    <w:uiPriority w:val="0"/>
    <w:pPr>
      <w:adjustRightInd w:val="0"/>
      <w:snapToGrid w:val="0"/>
      <w:spacing w:line="360" w:lineRule="auto"/>
    </w:pPr>
    <w:tblPr>
      <w:tblBorders>
        <w:top w:val="single" w:color="000000" w:sz="18" w:space="0"/>
        <w:left w:val="single" w:color="000000" w:sz="18" w:space="0"/>
        <w:bottom w:val="single" w:color="000000" w:sz="18" w:space="0"/>
        <w:right w:val="single" w:color="000000" w:sz="18" w:space="0"/>
        <w:insideH w:val="single" w:color="C0C0C0" w:sz="6" w:space="0"/>
      </w:tblBorders>
    </w:tblPr>
    <w:tcPr>
      <w:shd w:val="pct25" w:color="008080" w:fill="FFFFFF"/>
    </w:tcPr>
    <w:tblStylePr w:type="firstRow">
      <w:tblPr/>
      <w:tcPr>
        <w:tcBorders>
          <w:bottom w:val="single" w:color="000000" w:sz="6" w:space="0"/>
          <w:tl2br w:val="nil"/>
          <w:tr2bl w:val="nil"/>
        </w:tcBorders>
        <w:shd w:val="solid" w:color="008080" w:fill="FFFFFF"/>
      </w:tcPr>
    </w:tblStylePr>
    <w:tblStylePr w:type="firstCol">
      <w:tblPr/>
      <w:tcPr>
        <w:tcBorders>
          <w:left w:val="single" w:color="000000" w:sz="36" w:space="0"/>
          <w:right w:val="single" w:color="000000" w:sz="6" w:space="0"/>
          <w:tl2br w:val="nil"/>
          <w:tr2bl w:val="nil"/>
        </w:tcBorders>
        <w:shd w:val="solid" w:color="008080" w:fill="FFFFFF"/>
      </w:tcPr>
    </w:tblStylePr>
    <w:tblStylePr w:type="nwCell">
      <w:rPr>
        <w:b/>
        <w:bCs/>
        <w:color w:val="FFFFFF"/>
      </w:rPr>
      <w:tblPr/>
      <w:tcPr>
        <w:tcBorders>
          <w:tl2br w:val="nil"/>
          <w:tr2bl w:val="nil"/>
        </w:tcBorders>
        <w:shd w:val="solid" w:color="000000" w:fill="FFFFFF"/>
      </w:tcPr>
    </w:tblStylePr>
  </w:style>
  <w:style w:type="table" w:styleId="95">
    <w:name w:val="Table Elegant"/>
    <w:basedOn w:val="89"/>
    <w:semiHidden/>
    <w:qFormat/>
    <w:uiPriority w:val="0"/>
    <w:pPr>
      <w:adjustRightInd w:val="0"/>
      <w:snapToGrid w:val="0"/>
      <w:spacing w:line="360" w:lineRule="auto"/>
    </w:p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blPr/>
      <w:tcPr>
        <w:tcBorders>
          <w:tl2br w:val="nil"/>
          <w:tr2bl w:val="nil"/>
        </w:tcBorders>
      </w:tcPr>
    </w:tblStylePr>
  </w:style>
  <w:style w:type="table" w:styleId="96">
    <w:name w:val="Table Classic 1"/>
    <w:basedOn w:val="89"/>
    <w:semiHidden/>
    <w:qFormat/>
    <w:uiPriority w:val="0"/>
    <w:pPr>
      <w:adjustRightInd w:val="0"/>
      <w:snapToGrid w:val="0"/>
      <w:spacing w:line="360" w:lineRule="auto"/>
    </w:pPr>
    <w:tblPr>
      <w:tblBorders>
        <w:top w:val="single" w:color="000000" w:sz="12" w:space="0"/>
        <w:bottom w:val="single" w:color="000000" w:sz="12" w:space="0"/>
      </w:tblBorders>
    </w:tblPr>
    <w:tcPr>
      <w:shd w:val="clear" w:color="auto" w:fill="auto"/>
    </w:tcPr>
    <w:tblStylePr w:type="firstRow">
      <w:rPr>
        <w:i/>
        <w:iCs/>
      </w:rPr>
      <w:tblPr/>
      <w:tcPr>
        <w:tcBorders>
          <w:bottom w:val="single" w:color="000000" w:sz="6" w:space="0"/>
          <w:tl2br w:val="nil"/>
          <w:tr2bl w:val="nil"/>
        </w:tcBorders>
      </w:tcPr>
    </w:tblStylePr>
    <w:tblStylePr w:type="lastRow">
      <w:rPr>
        <w:color w:val="auto"/>
      </w:rPr>
      <w:tblPr/>
      <w:tcPr>
        <w:tcBorders>
          <w:top w:val="single" w:color="000000" w:sz="6" w:space="0"/>
          <w:tl2br w:val="nil"/>
          <w:tr2bl w:val="nil"/>
        </w:tcBorders>
      </w:tcPr>
    </w:tblStylePr>
    <w:tblStylePr w:type="firstCol">
      <w:tblPr/>
      <w:tcPr>
        <w:tcBorders>
          <w:right w:val="single" w:color="000000" w:sz="6" w:space="0"/>
          <w:tl2br w:val="nil"/>
          <w:tr2bl w:val="nil"/>
        </w:tcBorders>
      </w:tcPr>
    </w:tblStylePr>
    <w:tblStylePr w:type="neCell">
      <w:rPr>
        <w:b/>
        <w:bCs/>
        <w:i w:val="0"/>
        <w:iCs w:val="0"/>
      </w:rPr>
      <w:tblPr/>
      <w:tcPr>
        <w:tcBorders>
          <w:tl2br w:val="nil"/>
          <w:tr2bl w:val="nil"/>
        </w:tcBorders>
      </w:tcPr>
    </w:tblStylePr>
    <w:tblStylePr w:type="swCell">
      <w:rPr>
        <w:b/>
        <w:bCs/>
      </w:rPr>
      <w:tblPr/>
      <w:tcPr>
        <w:tcBorders>
          <w:tl2br w:val="nil"/>
          <w:tr2bl w:val="nil"/>
        </w:tcBorders>
      </w:tcPr>
    </w:tblStylePr>
  </w:style>
  <w:style w:type="table" w:styleId="97">
    <w:name w:val="Table Classic 2"/>
    <w:basedOn w:val="89"/>
    <w:semiHidden/>
    <w:qFormat/>
    <w:uiPriority w:val="0"/>
    <w:pPr>
      <w:adjustRightInd w:val="0"/>
      <w:snapToGrid w:val="0"/>
      <w:spacing w:line="360" w:lineRule="auto"/>
    </w:pPr>
    <w:tblPr>
      <w:tblBorders>
        <w:top w:val="single" w:color="000000" w:sz="12" w:space="0"/>
        <w:bottom w:val="single" w:color="000000" w:sz="12" w:space="0"/>
      </w:tblBorders>
    </w:tblPr>
    <w:tcPr>
      <w:shd w:val="clear" w:color="auto" w:fill="auto"/>
    </w:tcPr>
    <w:tblStylePr w:type="firstRow">
      <w:rPr>
        <w:color w:val="FFFFFF"/>
      </w:rPr>
      <w:tblPr/>
      <w:tcPr>
        <w:tcBorders>
          <w:bottom w:val="single" w:color="000000" w:sz="6" w:space="0"/>
          <w:tl2br w:val="nil"/>
          <w:tr2bl w:val="nil"/>
        </w:tcBorders>
        <w:shd w:val="solid" w:color="800080" w:fill="FFFFFF"/>
      </w:tcPr>
    </w:tblStylePr>
    <w:tblStylePr w:type="lastRow">
      <w:tblPr/>
      <w:tcPr>
        <w:tcBorders>
          <w:top w:val="single" w:color="000000" w:sz="6" w:space="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styleId="98">
    <w:name w:val="Table Classic 3"/>
    <w:basedOn w:val="89"/>
    <w:semiHidden/>
    <w:qFormat/>
    <w:uiPriority w:val="0"/>
    <w:pPr>
      <w:adjustRightInd w:val="0"/>
      <w:snapToGrid w:val="0"/>
      <w:spacing w:line="360" w:lineRule="auto"/>
    </w:pPr>
    <w:rPr>
      <w:color w:val="000080"/>
    </w:rPr>
    <w:tblPr>
      <w:tblBorders>
        <w:top w:val="single" w:color="000000" w:sz="12" w:space="0"/>
        <w:left w:val="single" w:color="000000" w:sz="12" w:space="0"/>
        <w:bottom w:val="single" w:color="000000" w:sz="12" w:space="0"/>
        <w:right w:val="single" w:color="000000" w:sz="12" w:space="0"/>
      </w:tblBorders>
    </w:tblPr>
    <w:tcPr>
      <w:shd w:val="solid" w:color="C0C0C0" w:fill="FFFFFF"/>
    </w:tcPr>
    <w:tblStylePr w:type="firstRow">
      <w:rPr>
        <w:b/>
        <w:bCs/>
        <w:i/>
        <w:iCs/>
        <w:color w:val="FFFFFF"/>
      </w:rPr>
      <w:tblPr/>
      <w:tcPr>
        <w:tcBorders>
          <w:bottom w:val="single" w:color="000000" w:sz="6" w:space="0"/>
          <w:tl2br w:val="nil"/>
          <w:tr2bl w:val="nil"/>
        </w:tcBorders>
        <w:shd w:val="solid" w:color="000080" w:fill="FFFFFF"/>
      </w:tcPr>
    </w:tblStylePr>
    <w:tblStylePr w:type="lastRow">
      <w:rPr>
        <w:color w:val="000080"/>
      </w:rPr>
      <w:tblPr/>
      <w:tcPr>
        <w:tcBorders>
          <w:top w:val="single" w:color="000000" w:sz="12" w:space="0"/>
          <w:tl2br w:val="nil"/>
          <w:tr2bl w:val="nil"/>
        </w:tcBorders>
        <w:shd w:val="solid" w:color="FFFFFF" w:fill="FFFFFF"/>
      </w:tcPr>
    </w:tblStylePr>
    <w:tblStylePr w:type="firstCol">
      <w:rPr>
        <w:b/>
        <w:bCs/>
        <w:color w:val="000000"/>
      </w:rPr>
      <w:tblPr/>
      <w:tcPr>
        <w:tcBorders>
          <w:tl2br w:val="nil"/>
          <w:tr2bl w:val="nil"/>
        </w:tcBorders>
      </w:tcPr>
    </w:tblStylePr>
  </w:style>
  <w:style w:type="table" w:styleId="99">
    <w:name w:val="Table Classic 4"/>
    <w:basedOn w:val="89"/>
    <w:semiHidden/>
    <w:qFormat/>
    <w:uiPriority w:val="0"/>
    <w:pPr>
      <w:adjustRightInd w:val="0"/>
      <w:snapToGrid w:val="0"/>
      <w:spacing w:line="360" w:lineRule="auto"/>
    </w:pPr>
    <w:tblPr>
      <w:tblBorders>
        <w:top w:val="single" w:color="000000" w:sz="12" w:space="0"/>
        <w:left w:val="single" w:color="000000" w:sz="6" w:space="0"/>
        <w:bottom w:val="single" w:color="000000" w:sz="12" w:space="0"/>
        <w:right w:val="single" w:color="000000" w:sz="6" w:space="0"/>
      </w:tblBorders>
    </w:tblPr>
    <w:tcPr>
      <w:shd w:val="clear" w:color="auto" w:fill="auto"/>
    </w:tcPr>
    <w:tblStylePr w:type="firstRow">
      <w:rPr>
        <w:b/>
        <w:bCs/>
        <w:i/>
        <w:iCs/>
        <w:color w:val="FFFFFF"/>
      </w:rPr>
      <w:tblPr/>
      <w:tcPr>
        <w:tcBorders>
          <w:bottom w:val="single" w:color="000000" w:sz="6" w:space="0"/>
          <w:tl2br w:val="nil"/>
          <w:tr2bl w:val="nil"/>
        </w:tcBorders>
        <w:shd w:val="pct50" w:color="000080" w:fill="FFFFFF"/>
      </w:tcPr>
    </w:tblStylePr>
    <w:tblStylePr w:type="lastRow">
      <w:rPr>
        <w:color w:val="000080"/>
      </w:rPr>
      <w:tblPr/>
      <w:tcPr>
        <w:tcBorders>
          <w:bottom w:val="single" w:color="000000" w:sz="6" w:space="0"/>
          <w:tl2br w:val="nil"/>
          <w:tr2bl w:val="nil"/>
        </w:tcBorders>
        <w:shd w:val="pct50" w:color="000000" w:fill="FFFFFF"/>
      </w:tcPr>
    </w:tblStylePr>
    <w:tblStylePr w:type="firstCol">
      <w:rPr>
        <w:b/>
        <w:bCs/>
      </w:rPr>
      <w:tblPr/>
      <w:tcPr>
        <w:tcBorders>
          <w:tl2br w:val="nil"/>
          <w:tr2bl w:val="nil"/>
        </w:tcBorders>
      </w:tcPr>
    </w:tblStylePr>
    <w:tblStylePr w:type="nwCell">
      <w:rPr>
        <w:b/>
        <w:bCs/>
      </w:rPr>
      <w:tblPr/>
      <w:tcPr>
        <w:tcBorders>
          <w:tl2br w:val="nil"/>
          <w:tr2bl w:val="nil"/>
        </w:tcBorders>
      </w:tcPr>
    </w:tblStylePr>
    <w:tblStylePr w:type="swCell">
      <w:rPr>
        <w:color w:val="000080"/>
      </w:rPr>
      <w:tblPr/>
      <w:tcPr>
        <w:tcBorders>
          <w:tl2br w:val="nil"/>
          <w:tr2bl w:val="nil"/>
        </w:tcBorders>
      </w:tcPr>
    </w:tblStylePr>
  </w:style>
  <w:style w:type="table" w:styleId="100">
    <w:name w:val="Table Simple 1"/>
    <w:basedOn w:val="89"/>
    <w:semiHidden/>
    <w:qFormat/>
    <w:uiPriority w:val="0"/>
    <w:pPr>
      <w:adjustRightInd w:val="0"/>
      <w:snapToGrid w:val="0"/>
      <w:spacing w:line="360" w:lineRule="auto"/>
    </w:pPr>
    <w:tblPr>
      <w:tblBorders>
        <w:top w:val="single" w:color="008000" w:sz="12" w:space="0"/>
        <w:bottom w:val="single" w:color="008000" w:sz="12" w:space="0"/>
      </w:tblBorders>
    </w:tblPr>
    <w:tcPr>
      <w:shd w:val="clear" w:color="auto" w:fill="auto"/>
    </w:tcPr>
    <w:tblStylePr w:type="firstRow">
      <w:tblPr/>
      <w:tcPr>
        <w:tcBorders>
          <w:bottom w:val="single" w:color="008000" w:sz="6" w:space="0"/>
          <w:tl2br w:val="nil"/>
          <w:tr2bl w:val="nil"/>
        </w:tcBorders>
      </w:tcPr>
    </w:tblStylePr>
    <w:tblStylePr w:type="lastRow">
      <w:tblPr/>
      <w:tcPr>
        <w:tcBorders>
          <w:top w:val="single" w:color="008000" w:sz="6" w:space="0"/>
          <w:tl2br w:val="nil"/>
          <w:tr2bl w:val="nil"/>
        </w:tcBorders>
      </w:tcPr>
    </w:tblStylePr>
  </w:style>
  <w:style w:type="table" w:styleId="101">
    <w:name w:val="Table Simple 2"/>
    <w:basedOn w:val="89"/>
    <w:semiHidden/>
    <w:qFormat/>
    <w:uiPriority w:val="0"/>
    <w:pPr>
      <w:adjustRightInd w:val="0"/>
      <w:snapToGrid w:val="0"/>
      <w:spacing w:line="360" w:lineRule="auto"/>
    </w:pPr>
    <w:tblPr/>
    <w:tblStylePr w:type="firstRow">
      <w:rPr>
        <w:b/>
        <w:bCs/>
      </w:rPr>
      <w:tblPr/>
      <w:tcPr>
        <w:tcBorders>
          <w:bottom w:val="single" w:color="000000" w:sz="12" w:space="0"/>
          <w:tl2br w:val="nil"/>
          <w:tr2bl w:val="nil"/>
        </w:tcBorders>
      </w:tcPr>
    </w:tblStylePr>
    <w:tblStylePr w:type="lastRow">
      <w:rPr>
        <w:b/>
        <w:bCs/>
        <w:color w:val="auto"/>
      </w:rPr>
      <w:tblPr/>
      <w:tcPr>
        <w:tcBorders>
          <w:top w:val="single" w:color="000000" w:sz="6" w:space="0"/>
          <w:tl2br w:val="nil"/>
          <w:tr2bl w:val="nil"/>
        </w:tcBorders>
      </w:tcPr>
    </w:tblStylePr>
    <w:tblStylePr w:type="firstCol">
      <w:rPr>
        <w:b/>
        <w:bCs/>
      </w:rPr>
      <w:tblPr/>
      <w:tcPr>
        <w:tcBorders>
          <w:right w:val="single" w:color="000000" w:sz="12" w:space="0"/>
          <w:tl2br w:val="nil"/>
          <w:tr2bl w:val="nil"/>
        </w:tcBorders>
      </w:tcPr>
    </w:tblStylePr>
    <w:tblStylePr w:type="lastCol">
      <w:rPr>
        <w:b/>
        <w:bCs/>
      </w:rPr>
      <w:tblPr/>
      <w:tcPr>
        <w:tcBorders>
          <w:left w:val="single" w:color="000000" w:sz="6" w:space="0"/>
          <w:tl2br w:val="nil"/>
          <w:tr2bl w:val="nil"/>
        </w:tcBorders>
      </w:tcPr>
    </w:tblStylePr>
    <w:tblStylePr w:type="neCell">
      <w:rPr>
        <w:b/>
        <w:bCs/>
      </w:rPr>
      <w:tblPr/>
      <w:tcPr>
        <w:tcBorders>
          <w:left w:val="nil"/>
          <w:tl2br w:val="nil"/>
          <w:tr2bl w:val="nil"/>
        </w:tcBorders>
      </w:tcPr>
    </w:tblStylePr>
    <w:tblStylePr w:type="swCell">
      <w:rPr>
        <w:b/>
        <w:bCs/>
      </w:rPr>
      <w:tblPr/>
      <w:tcPr>
        <w:tcBorders>
          <w:top w:val="nil"/>
          <w:tl2br w:val="nil"/>
          <w:tr2bl w:val="nil"/>
        </w:tcBorders>
      </w:tcPr>
    </w:tblStylePr>
  </w:style>
  <w:style w:type="table" w:styleId="102">
    <w:name w:val="Table Simple 3"/>
    <w:basedOn w:val="89"/>
    <w:semiHidden/>
    <w:qFormat/>
    <w:uiPriority w:val="0"/>
    <w:pPr>
      <w:adjustRightInd w:val="0"/>
      <w:snapToGrid w:val="0"/>
      <w:spacing w:line="360" w:lineRule="auto"/>
    </w:pPr>
    <w:tblPr>
      <w:tblBorders>
        <w:top w:val="single" w:color="000000" w:sz="12" w:space="0"/>
        <w:left w:val="single" w:color="000000" w:sz="12" w:space="0"/>
        <w:bottom w:val="single" w:color="000000" w:sz="12" w:space="0"/>
        <w:right w:val="single" w:color="000000" w:sz="12" w:space="0"/>
      </w:tblBorders>
    </w:tblPr>
    <w:tcPr>
      <w:shd w:val="clear" w:color="auto" w:fill="auto"/>
    </w:tcPr>
    <w:tblStylePr w:type="firstRow">
      <w:rPr>
        <w:b/>
        <w:bCs/>
        <w:color w:val="FFFFFF"/>
      </w:rPr>
      <w:tblPr/>
      <w:tcPr>
        <w:tcBorders>
          <w:tl2br w:val="nil"/>
          <w:tr2bl w:val="nil"/>
        </w:tcBorders>
        <w:shd w:val="solid" w:color="000000" w:fill="FFFFFF"/>
      </w:tcPr>
    </w:tblStylePr>
  </w:style>
  <w:style w:type="table" w:styleId="103">
    <w:name w:val="Table Subtle 1"/>
    <w:basedOn w:val="89"/>
    <w:semiHidden/>
    <w:qFormat/>
    <w:uiPriority w:val="0"/>
    <w:pPr>
      <w:adjustRightInd w:val="0"/>
      <w:snapToGrid w:val="0"/>
      <w:spacing w:line="360" w:lineRule="auto"/>
    </w:pPr>
    <w:tblPr>
      <w:tblStyleRowBandSize w:val="1"/>
    </w:tblPr>
    <w:tblStylePr w:type="firstRow">
      <w:tblPr/>
      <w:tcPr>
        <w:tcBorders>
          <w:top w:val="single" w:color="000000" w:sz="6" w:space="0"/>
          <w:bottom w:val="single" w:color="000000" w:sz="12" w:space="0"/>
          <w:tl2br w:val="nil"/>
          <w:tr2bl w:val="nil"/>
        </w:tcBorders>
      </w:tcPr>
    </w:tblStylePr>
    <w:tblStylePr w:type="lastRow">
      <w:tblPr/>
      <w:tcPr>
        <w:tcBorders>
          <w:top w:val="single" w:color="000000" w:sz="12" w:space="0"/>
          <w:tl2br w:val="nil"/>
          <w:tr2bl w:val="nil"/>
        </w:tcBorders>
        <w:shd w:val="pct25" w:color="800080" w:fill="FFFFFF"/>
      </w:tcPr>
    </w:tblStylePr>
    <w:tblStylePr w:type="firstCol">
      <w:tblPr/>
      <w:tcPr>
        <w:tcBorders>
          <w:right w:val="single" w:color="000000" w:sz="12" w:space="0"/>
          <w:tl2br w:val="nil"/>
          <w:tr2bl w:val="nil"/>
        </w:tcBorders>
      </w:tcPr>
    </w:tblStylePr>
    <w:tblStylePr w:type="lastCol">
      <w:tblPr/>
      <w:tcPr>
        <w:tcBorders>
          <w:left w:val="single" w:color="000000" w:sz="12" w:space="0"/>
          <w:tl2br w:val="nil"/>
          <w:tr2bl w:val="nil"/>
        </w:tcBorders>
      </w:tcPr>
    </w:tblStylePr>
    <w:tblStylePr w:type="band1Horz">
      <w:tblPr/>
      <w:tcPr>
        <w:tcBorders>
          <w:bottom w:val="single" w:color="000000" w:sz="6" w:space="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04">
    <w:name w:val="Table Subtle 2"/>
    <w:basedOn w:val="89"/>
    <w:semiHidden/>
    <w:qFormat/>
    <w:uiPriority w:val="0"/>
    <w:pPr>
      <w:adjustRightInd w:val="0"/>
      <w:snapToGrid w:val="0"/>
      <w:spacing w:line="360" w:lineRule="auto"/>
    </w:pPr>
    <w:tblPr>
      <w:tblBorders>
        <w:left w:val="single" w:color="000000" w:sz="6" w:space="0"/>
        <w:right w:val="single" w:color="000000" w:sz="6" w:space="0"/>
      </w:tblBorders>
    </w:tblPr>
    <w:tblStylePr w:type="firstRow">
      <w:tblPr/>
      <w:tcPr>
        <w:tcBorders>
          <w:bottom w:val="single" w:color="000000" w:sz="12" w:space="0"/>
          <w:tl2br w:val="nil"/>
          <w:tr2bl w:val="nil"/>
        </w:tcBorders>
      </w:tcPr>
    </w:tblStylePr>
    <w:tblStylePr w:type="lastRow">
      <w:tblPr/>
      <w:tcPr>
        <w:tcBorders>
          <w:top w:val="single" w:color="000000" w:sz="12" w:space="0"/>
          <w:tl2br w:val="nil"/>
          <w:tr2bl w:val="nil"/>
        </w:tcBorders>
      </w:tcPr>
    </w:tblStylePr>
    <w:tblStylePr w:type="firstCol">
      <w:tblPr/>
      <w:tcPr>
        <w:tcBorders>
          <w:right w:val="single" w:color="000000" w:sz="12" w:space="0"/>
          <w:tl2br w:val="nil"/>
          <w:tr2bl w:val="nil"/>
        </w:tcBorders>
        <w:shd w:val="pct25" w:color="008000" w:fill="FFFFFF"/>
      </w:tcPr>
    </w:tblStylePr>
    <w:tblStylePr w:type="lastCol">
      <w:tblPr/>
      <w:tcPr>
        <w:tcBorders>
          <w:left w:val="single" w:color="000000" w:sz="12" w:space="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05">
    <w:name w:val="Table 3D effects 1"/>
    <w:basedOn w:val="89"/>
    <w:semiHidden/>
    <w:qFormat/>
    <w:uiPriority w:val="0"/>
    <w:pPr>
      <w:adjustRightInd w:val="0"/>
      <w:snapToGrid w:val="0"/>
      <w:spacing w:line="360" w:lineRule="auto"/>
    </w:pPr>
    <w:tblPr/>
    <w:tcPr>
      <w:shd w:val="solid" w:color="C0C0C0" w:fill="FFFFFF"/>
    </w:tcPr>
    <w:tblStylePr w:type="firstRow">
      <w:rPr>
        <w:b/>
        <w:bCs/>
        <w:color w:val="800080"/>
      </w:rPr>
      <w:tblPr/>
      <w:tcPr>
        <w:tcBorders>
          <w:bottom w:val="single" w:color="808080" w:sz="6" w:space="0"/>
          <w:tl2br w:val="nil"/>
          <w:tr2bl w:val="nil"/>
        </w:tcBorders>
      </w:tcPr>
    </w:tblStylePr>
    <w:tblStylePr w:type="lastRow">
      <w:tblPr/>
      <w:tcPr>
        <w:tcBorders>
          <w:top w:val="single" w:color="FFFFFF" w:sz="6" w:space="0"/>
          <w:tl2br w:val="nil"/>
          <w:tr2bl w:val="nil"/>
        </w:tcBorders>
      </w:tcPr>
    </w:tblStylePr>
    <w:tblStylePr w:type="firstCol">
      <w:rPr>
        <w:b/>
        <w:bCs/>
      </w:rPr>
      <w:tblPr/>
      <w:tcPr>
        <w:tcBorders>
          <w:right w:val="single" w:color="808080" w:sz="6" w:space="0"/>
          <w:tl2br w:val="nil"/>
          <w:tr2bl w:val="nil"/>
        </w:tcBorders>
      </w:tcPr>
    </w:tblStylePr>
    <w:tblStylePr w:type="lastCol">
      <w:tblPr/>
      <w:tcPr>
        <w:tcBorders>
          <w:left w:val="single" w:color="FFFFFF" w:sz="6" w:space="0"/>
          <w:tl2br w:val="nil"/>
          <w:tr2bl w:val="nil"/>
        </w:tcBorders>
      </w:tcPr>
    </w:tblStylePr>
    <w:tblStylePr w:type="neCell">
      <w:tblPr/>
      <w:tcPr>
        <w:tcBorders>
          <w:left w:val="nil"/>
          <w:bottom w:val="nil"/>
          <w:tl2br w:val="nil"/>
          <w:tr2bl w:val="nil"/>
        </w:tcBorders>
      </w:tcPr>
    </w:tblStylePr>
    <w:tblStylePr w:type="nwCell">
      <w:tblPr/>
      <w:tcPr>
        <w:tcBorders>
          <w:bottom w:val="nil"/>
          <w:right w:val="nil"/>
          <w:tl2br w:val="nil"/>
          <w:tr2bl w:val="nil"/>
        </w:tcBorders>
      </w:tcPr>
    </w:tblStylePr>
    <w:tblStylePr w:type="seCell">
      <w:tblPr/>
      <w:tcPr>
        <w:tcBorders>
          <w:top w:val="nil"/>
          <w:left w:val="nil"/>
          <w:tl2br w:val="nil"/>
          <w:tr2bl w:val="nil"/>
        </w:tcBorders>
      </w:tcPr>
    </w:tblStylePr>
    <w:tblStylePr w:type="swCell">
      <w:rPr>
        <w:color w:val="000080"/>
      </w:rPr>
      <w:tblPr/>
      <w:tcPr>
        <w:tcBorders>
          <w:top w:val="nil"/>
          <w:right w:val="nil"/>
          <w:tl2br w:val="nil"/>
          <w:tr2bl w:val="nil"/>
        </w:tcBorders>
      </w:tcPr>
    </w:tblStylePr>
  </w:style>
  <w:style w:type="table" w:styleId="106">
    <w:name w:val="Table 3D effects 2"/>
    <w:basedOn w:val="89"/>
    <w:semiHidden/>
    <w:qFormat/>
    <w:uiPriority w:val="0"/>
    <w:pPr>
      <w:adjustRightInd w:val="0"/>
      <w:snapToGrid w:val="0"/>
      <w:spacing w:line="360" w:lineRule="auto"/>
    </w:pPr>
    <w:tblPr>
      <w:tblStyleRowBandSize w:val="1"/>
    </w:tblPr>
    <w:tcPr>
      <w:shd w:val="solid" w:color="C0C0C0" w:fill="FFFFFF"/>
    </w:tcPr>
    <w:tblStylePr w:type="firstRow">
      <w:rPr>
        <w:b/>
        <w:bCs/>
      </w:rPr>
      <w:tblPr/>
      <w:tcPr>
        <w:tcBorders>
          <w:tl2br w:val="nil"/>
          <w:tr2bl w:val="nil"/>
        </w:tcBorders>
      </w:tcPr>
    </w:tblStylePr>
    <w:tblStylePr w:type="firstCol">
      <w:tblPr/>
      <w:tcPr>
        <w:tcBorders>
          <w:top w:val="nil"/>
          <w:bottom w:val="nil"/>
          <w:right w:val="single" w:color="808080" w:sz="6" w:space="0"/>
          <w:tl2br w:val="nil"/>
          <w:tr2bl w:val="nil"/>
        </w:tcBorders>
      </w:tcPr>
    </w:tblStylePr>
    <w:tblStylePr w:type="lastCol">
      <w:tblPr/>
      <w:tcPr>
        <w:tcBorders>
          <w:right w:val="single" w:color="FFFFFF" w:sz="6" w:space="0"/>
          <w:tl2br w:val="nil"/>
          <w:tr2bl w:val="nil"/>
        </w:tcBorders>
      </w:tcPr>
    </w:tblStylePr>
    <w:tblStylePr w:type="band1Horz">
      <w:tblPr/>
      <w:tcPr>
        <w:tcBorders>
          <w:top w:val="single" w:color="808080" w:sz="6" w:space="0"/>
          <w:bottom w:val="single" w:color="FFFFFF" w:sz="6" w:space="0"/>
          <w:tl2br w:val="nil"/>
          <w:tr2bl w:val="nil"/>
        </w:tcBorders>
      </w:tcPr>
    </w:tblStylePr>
    <w:tblStylePr w:type="swCell">
      <w:rPr>
        <w:b/>
        <w:bCs/>
      </w:rPr>
      <w:tblPr/>
      <w:tcPr>
        <w:tcBorders>
          <w:tl2br w:val="nil"/>
          <w:tr2bl w:val="nil"/>
        </w:tcBorders>
      </w:tcPr>
    </w:tblStylePr>
  </w:style>
  <w:style w:type="table" w:styleId="107">
    <w:name w:val="Table 3D effects 3"/>
    <w:basedOn w:val="89"/>
    <w:semiHidden/>
    <w:qFormat/>
    <w:uiPriority w:val="0"/>
    <w:pPr>
      <w:adjustRightInd w:val="0"/>
      <w:snapToGrid w:val="0"/>
      <w:spacing w:line="360" w:lineRule="auto"/>
    </w:pPr>
    <w:tblPr>
      <w:tblStyleRowBandSize w:val="1"/>
      <w:tblStyleColBandSize w:val="1"/>
    </w:tblPr>
    <w:tblStylePr w:type="firstRow">
      <w:rPr>
        <w:b/>
        <w:bCs/>
      </w:rPr>
      <w:tblPr/>
      <w:tcPr>
        <w:tcBorders>
          <w:tl2br w:val="nil"/>
          <w:tr2bl w:val="nil"/>
        </w:tcBorders>
      </w:tcPr>
    </w:tblStylePr>
    <w:tblStylePr w:type="firstCol">
      <w:tblPr/>
      <w:tcPr>
        <w:tcBorders>
          <w:top w:val="nil"/>
          <w:bottom w:val="nil"/>
          <w:right w:val="single" w:color="808080" w:sz="6" w:space="0"/>
          <w:tl2br w:val="nil"/>
          <w:tr2bl w:val="nil"/>
        </w:tcBorders>
      </w:tcPr>
    </w:tblStylePr>
    <w:tblStylePr w:type="lastCol">
      <w:tblPr/>
      <w:tcPr>
        <w:tcBorders>
          <w:right w:val="single" w:color="FFFFFF" w:sz="6" w:space="0"/>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color="808080" w:sz="6" w:space="0"/>
          <w:bottom w:val="single" w:color="FFFFFF" w:sz="6" w:space="0"/>
          <w:tl2br w:val="nil"/>
          <w:tr2bl w:val="nil"/>
        </w:tcBorders>
      </w:tcPr>
    </w:tblStylePr>
    <w:tblStylePr w:type="swCell">
      <w:rPr>
        <w:b/>
        <w:bCs/>
      </w:rPr>
      <w:tblPr/>
      <w:tcPr>
        <w:tcBorders>
          <w:tl2br w:val="nil"/>
          <w:tr2bl w:val="nil"/>
        </w:tcBorders>
      </w:tcPr>
    </w:tblStylePr>
  </w:style>
  <w:style w:type="table" w:styleId="108">
    <w:name w:val="Table List 1"/>
    <w:basedOn w:val="89"/>
    <w:semiHidden/>
    <w:qFormat/>
    <w:uiPriority w:val="0"/>
    <w:pPr>
      <w:adjustRightInd w:val="0"/>
      <w:snapToGrid w:val="0"/>
      <w:spacing w:line="360" w:lineRule="auto"/>
    </w:p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blPr/>
      <w:tcPr>
        <w:tcBorders>
          <w:bottom w:val="single" w:color="000000" w:sz="6" w:space="0"/>
          <w:tl2br w:val="nil"/>
          <w:tr2bl w:val="nil"/>
        </w:tcBorders>
        <w:shd w:val="solid" w:color="C0C0C0" w:fill="FFFFFF"/>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109">
    <w:name w:val="Table List 2"/>
    <w:basedOn w:val="89"/>
    <w:semiHidden/>
    <w:qFormat/>
    <w:uiPriority w:val="0"/>
    <w:pPr>
      <w:adjustRightInd w:val="0"/>
      <w:snapToGrid w:val="0"/>
      <w:spacing w:line="360" w:lineRule="auto"/>
    </w:pPr>
    <w:tblPr>
      <w:tblBorders>
        <w:bottom w:val="single" w:color="808080" w:sz="12" w:space="0"/>
      </w:tblBorders>
    </w:tblPr>
    <w:tblStylePr w:type="firstRow">
      <w:rPr>
        <w:b/>
        <w:bCs/>
        <w:color w:val="FFFFFF"/>
      </w:rPr>
      <w:tblPr/>
      <w:tcPr>
        <w:tcBorders>
          <w:bottom w:val="single" w:color="000000" w:sz="6" w:space="0"/>
          <w:tl2br w:val="nil"/>
          <w:tr2bl w:val="nil"/>
        </w:tcBorders>
        <w:shd w:val="pct75" w:color="008080" w:fill="008000"/>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pct20" w:color="00FF0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110">
    <w:name w:val="Table List 3"/>
    <w:basedOn w:val="89"/>
    <w:semiHidden/>
    <w:qFormat/>
    <w:uiPriority w:val="0"/>
    <w:pPr>
      <w:adjustRightInd w:val="0"/>
      <w:snapToGrid w:val="0"/>
      <w:spacing w:line="360" w:lineRule="auto"/>
    </w:pPr>
    <w:tblPr>
      <w:tblBorders>
        <w:top w:val="single" w:color="000000" w:sz="12" w:space="0"/>
        <w:bottom w:val="single" w:color="000000" w:sz="12" w:space="0"/>
        <w:insideH w:val="single" w:color="000000" w:sz="6" w:space="0"/>
      </w:tblBorders>
    </w:tblPr>
    <w:tcPr>
      <w:shd w:val="clear" w:color="auto" w:fill="auto"/>
    </w:tcPr>
    <w:tblStylePr w:type="firstRow">
      <w:rPr>
        <w:b/>
        <w:bCs/>
        <w:color w:val="000080"/>
      </w:rPr>
      <w:tblPr/>
      <w:tcPr>
        <w:tcBorders>
          <w:bottom w:val="single" w:color="000000" w:sz="12" w:space="0"/>
          <w:tl2br w:val="nil"/>
          <w:tr2bl w:val="nil"/>
        </w:tcBorders>
      </w:tcPr>
    </w:tblStylePr>
    <w:tblStylePr w:type="lastRow">
      <w:tblPr/>
      <w:tcPr>
        <w:tcBorders>
          <w:top w:val="single" w:color="000000" w:sz="12" w:space="0"/>
          <w:tl2br w:val="nil"/>
          <w:tr2bl w:val="nil"/>
        </w:tcBorders>
      </w:tcPr>
    </w:tblStylePr>
    <w:tblStylePr w:type="swCell">
      <w:rPr>
        <w:i/>
        <w:iCs/>
        <w:color w:val="000080"/>
      </w:rPr>
      <w:tblPr/>
      <w:tcPr>
        <w:tcBorders>
          <w:tl2br w:val="nil"/>
          <w:tr2bl w:val="nil"/>
        </w:tcBorders>
      </w:tcPr>
    </w:tblStylePr>
  </w:style>
  <w:style w:type="table" w:styleId="111">
    <w:name w:val="Table List 4"/>
    <w:basedOn w:val="89"/>
    <w:semiHidden/>
    <w:qFormat/>
    <w:uiPriority w:val="0"/>
    <w:pPr>
      <w:adjustRightInd w:val="0"/>
      <w:snapToGrid w:val="0"/>
      <w:spacing w:line="360" w:lineRule="auto"/>
    </w:pPr>
    <w:tblPr>
      <w:tblBorders>
        <w:top w:val="single" w:color="000000" w:sz="12" w:space="0"/>
        <w:left w:val="single" w:color="000000" w:sz="12" w:space="0"/>
        <w:bottom w:val="single" w:color="000000" w:sz="12" w:space="0"/>
        <w:right w:val="single" w:color="000000" w:sz="12" w:space="0"/>
        <w:insideH w:val="single" w:color="000000" w:sz="6" w:space="0"/>
      </w:tblBorders>
    </w:tblPr>
    <w:tcPr>
      <w:shd w:val="clear" w:color="auto" w:fill="auto"/>
    </w:tcPr>
    <w:tblStylePr w:type="firstRow">
      <w:rPr>
        <w:b/>
        <w:bCs/>
        <w:color w:val="FFFFFF"/>
      </w:rPr>
      <w:tblPr/>
      <w:tcPr>
        <w:tcBorders>
          <w:bottom w:val="single" w:color="000000" w:sz="12" w:space="0"/>
          <w:tl2br w:val="nil"/>
          <w:tr2bl w:val="nil"/>
        </w:tcBorders>
        <w:shd w:val="solid" w:color="808080" w:fill="FFFFFF"/>
      </w:tcPr>
    </w:tblStylePr>
  </w:style>
  <w:style w:type="table" w:styleId="112">
    <w:name w:val="Table List 5"/>
    <w:basedOn w:val="89"/>
    <w:semiHidden/>
    <w:qFormat/>
    <w:uiPriority w:val="0"/>
    <w:pPr>
      <w:adjustRightInd w:val="0"/>
      <w:snapToGrid w:val="0"/>
      <w:spacing w:line="360" w:lineRule="auto"/>
    </w:pPr>
    <w:tblPr>
      <w:tblBorders>
        <w:top w:val="single" w:color="000000" w:sz="6" w:space="0"/>
        <w:left w:val="single" w:color="000000" w:sz="6" w:space="0"/>
        <w:bottom w:val="single" w:color="000000" w:sz="6" w:space="0"/>
        <w:right w:val="single" w:color="000000" w:sz="6" w:space="0"/>
        <w:insideH w:val="single" w:color="000000" w:sz="6" w:space="0"/>
      </w:tblBorders>
    </w:tblPr>
    <w:tcPr>
      <w:shd w:val="clear" w:color="auto" w:fill="auto"/>
    </w:tcPr>
    <w:tblStylePr w:type="firstRow">
      <w:rPr>
        <w:b/>
        <w:bCs/>
      </w:rPr>
      <w:tblPr/>
      <w:tcPr>
        <w:tcBorders>
          <w:bottom w:val="single" w:color="000000" w:sz="12" w:space="0"/>
          <w:tl2br w:val="nil"/>
          <w:tr2bl w:val="nil"/>
        </w:tcBorders>
      </w:tcPr>
    </w:tblStylePr>
    <w:tblStylePr w:type="firstCol">
      <w:rPr>
        <w:b/>
        <w:bCs/>
      </w:rPr>
      <w:tblPr/>
      <w:tcPr>
        <w:tcBorders>
          <w:tl2br w:val="nil"/>
          <w:tr2bl w:val="nil"/>
        </w:tcBorders>
      </w:tcPr>
    </w:tblStylePr>
  </w:style>
  <w:style w:type="table" w:styleId="113">
    <w:name w:val="Table List 6"/>
    <w:basedOn w:val="89"/>
    <w:semiHidden/>
    <w:qFormat/>
    <w:uiPriority w:val="0"/>
    <w:pPr>
      <w:adjustRightInd w:val="0"/>
      <w:snapToGrid w:val="0"/>
      <w:spacing w:line="360" w:lineRule="auto"/>
    </w:pPr>
    <w:tblPr>
      <w:tblBorders>
        <w:top w:val="single" w:color="000000" w:sz="6" w:space="0"/>
        <w:left w:val="single" w:color="000000" w:sz="6" w:space="0"/>
        <w:bottom w:val="single" w:color="000000" w:sz="6" w:space="0"/>
        <w:right w:val="single" w:color="000000" w:sz="6" w:space="0"/>
      </w:tblBorders>
    </w:tblPr>
    <w:tcPr>
      <w:shd w:val="pct50" w:color="000000" w:fill="FFFFFF"/>
    </w:tcPr>
    <w:tblStylePr w:type="firstRow">
      <w:rPr>
        <w:b/>
        <w:bCs/>
      </w:rPr>
      <w:tblPr/>
      <w:tcPr>
        <w:tcBorders>
          <w:bottom w:val="single" w:color="000000" w:sz="12" w:space="0"/>
          <w:tl2br w:val="nil"/>
          <w:tr2bl w:val="nil"/>
        </w:tcBorders>
      </w:tcPr>
    </w:tblStylePr>
    <w:tblStylePr w:type="firstCol">
      <w:rPr>
        <w:b/>
        <w:bCs/>
      </w:rPr>
      <w:tblPr/>
      <w:tcPr>
        <w:tcBorders>
          <w:right w:val="single" w:color="000000" w:sz="12" w:space="0"/>
          <w:tl2br w:val="nil"/>
          <w:tr2bl w:val="nil"/>
        </w:tcBorders>
      </w:tcPr>
    </w:tblStylePr>
    <w:tblStylePr w:type="band1Horz">
      <w:tblPr/>
      <w:tcPr>
        <w:tcBorders>
          <w:tl2br w:val="nil"/>
          <w:tr2bl w:val="nil"/>
        </w:tcBorders>
        <w:shd w:val="pct25" w:color="000000" w:fill="FFFFFF"/>
      </w:tcPr>
    </w:tblStylePr>
    <w:tblStylePr w:type="nwCell">
      <w:tblPr/>
      <w:tcPr>
        <w:tcBorders>
          <w:tl2br w:val="single" w:color="000000" w:sz="6" w:space="0"/>
          <w:tr2bl w:val="nil"/>
        </w:tcBorders>
      </w:tcPr>
    </w:tblStylePr>
  </w:style>
  <w:style w:type="table" w:styleId="114">
    <w:name w:val="Table List 7"/>
    <w:basedOn w:val="89"/>
    <w:semiHidden/>
    <w:qFormat/>
    <w:uiPriority w:val="0"/>
    <w:pPr>
      <w:adjustRightInd w:val="0"/>
      <w:snapToGrid w:val="0"/>
      <w:spacing w:line="360" w:lineRule="auto"/>
    </w:pPr>
    <w:tblPr>
      <w:tblBorders>
        <w:top w:val="single" w:color="008000" w:sz="12" w:space="0"/>
        <w:left w:val="single" w:color="008000" w:sz="6" w:space="0"/>
        <w:bottom w:val="single" w:color="008000" w:sz="12" w:space="0"/>
        <w:right w:val="single" w:color="008000" w:sz="6" w:space="0"/>
        <w:insideH w:val="single" w:color="000000" w:sz="6" w:space="0"/>
      </w:tblBorders>
    </w:tblPr>
    <w:tblStylePr w:type="firstRow">
      <w:rPr>
        <w:b/>
        <w:bCs/>
      </w:rPr>
      <w:tblPr/>
      <w:tcPr>
        <w:tcBorders>
          <w:bottom w:val="single" w:color="008000" w:sz="12" w:space="0"/>
          <w:tl2br w:val="nil"/>
          <w:tr2bl w:val="nil"/>
        </w:tcBorders>
        <w:shd w:val="solid" w:color="C0C0C0" w:fill="FFFFFF"/>
      </w:tcPr>
    </w:tblStylePr>
    <w:tblStylePr w:type="lastRow">
      <w:rPr>
        <w:b/>
        <w:bCs/>
      </w:rPr>
      <w:tblPr/>
      <w:tcPr>
        <w:tcBorders>
          <w:top w:val="single" w:color="008000" w:sz="12"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0" w:color="000000" w:fill="FFFFFF"/>
      </w:tcPr>
    </w:tblStylePr>
    <w:tblStylePr w:type="band2Horz">
      <w:tblPr/>
      <w:tcPr>
        <w:tcBorders>
          <w:tl2br w:val="nil"/>
          <w:tr2bl w:val="nil"/>
        </w:tcBorders>
        <w:shd w:val="pct25" w:color="FFFF00" w:fill="FFFFFF"/>
      </w:tcPr>
    </w:tblStylePr>
  </w:style>
  <w:style w:type="table" w:styleId="115">
    <w:name w:val="Table List 8"/>
    <w:basedOn w:val="89"/>
    <w:semiHidden/>
    <w:qFormat/>
    <w:uiPriority w:val="0"/>
    <w:pPr>
      <w:adjustRightInd w:val="0"/>
      <w:snapToGrid w:val="0"/>
      <w:spacing w:line="360" w:lineRule="auto"/>
    </w:pPr>
    <w:tblPr>
      <w:tblBorders>
        <w:top w:val="single" w:color="000000" w:sz="6" w:space="0"/>
        <w:left w:val="single" w:color="000000" w:sz="6" w:space="0"/>
        <w:bottom w:val="single" w:color="000000" w:sz="6" w:space="0"/>
        <w:right w:val="single" w:color="000000" w:sz="6" w:space="0"/>
        <w:insideV w:val="single" w:color="000000" w:sz="6" w:space="0"/>
      </w:tblBorders>
    </w:tblPr>
    <w:tblStylePr w:type="firstRow">
      <w:rPr>
        <w:b/>
        <w:bCs/>
        <w:i/>
        <w:iCs/>
      </w:rPr>
      <w:tblPr/>
      <w:tcPr>
        <w:tcBorders>
          <w:bottom w:val="single" w:color="000000" w:sz="6" w:space="0"/>
          <w:tl2br w:val="nil"/>
          <w:tr2bl w:val="nil"/>
        </w:tcBorders>
        <w:shd w:val="solid" w:color="FFFF00" w:fill="FFFFFF"/>
      </w:tcPr>
    </w:tblStylePr>
    <w:tblStylePr w:type="lastRow">
      <w:rPr>
        <w:b/>
        <w:bCs/>
      </w:rPr>
      <w:tblPr/>
      <w:tcPr>
        <w:tcBorders>
          <w:top w:val="single" w:color="00000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5" w:color="FFFF00" w:fill="FFFFFF"/>
      </w:tcPr>
    </w:tblStylePr>
    <w:tblStylePr w:type="band2Horz">
      <w:tblPr/>
      <w:tcPr>
        <w:tcBorders>
          <w:tl2br w:val="nil"/>
          <w:tr2bl w:val="nil"/>
        </w:tcBorders>
        <w:shd w:val="pct50" w:color="FF0000" w:fill="FFFFFF"/>
      </w:tcPr>
    </w:tblStylePr>
    <w:tblStylePr w:type="nwCell">
      <w:tblPr/>
      <w:tcPr>
        <w:tcBorders>
          <w:tl2br w:val="single" w:color="auto" w:sz="6" w:space="0"/>
          <w:tr2bl w:val="nil"/>
        </w:tcBorders>
      </w:tcPr>
    </w:tblStylePr>
  </w:style>
  <w:style w:type="table" w:styleId="116">
    <w:name w:val="Table Contemporary"/>
    <w:basedOn w:val="89"/>
    <w:semiHidden/>
    <w:qFormat/>
    <w:uiPriority w:val="0"/>
    <w:pPr>
      <w:adjustRightInd w:val="0"/>
      <w:snapToGrid w:val="0"/>
      <w:spacing w:line="360" w:lineRule="auto"/>
    </w:pPr>
    <w:tblPr>
      <w:tblBorders>
        <w:insideH w:val="single" w:color="FFFFFF" w:sz="18" w:space="0"/>
        <w:insideV w:val="single" w:color="FFFFFF" w:sz="18" w:space="0"/>
      </w:tblBorders>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117">
    <w:name w:val="Table Columns 1"/>
    <w:basedOn w:val="89"/>
    <w:semiHidden/>
    <w:qFormat/>
    <w:uiPriority w:val="0"/>
    <w:pPr>
      <w:adjustRightInd w:val="0"/>
      <w:snapToGrid w:val="0"/>
      <w:spacing w:line="360" w:lineRule="auto"/>
    </w:pPr>
    <w:rPr>
      <w:b/>
      <w:bCs/>
    </w:rPr>
    <w:tblPr>
      <w:tblBorders>
        <w:top w:val="single" w:color="000000" w:sz="12" w:space="0"/>
        <w:left w:val="single" w:color="000000" w:sz="12" w:space="0"/>
        <w:bottom w:val="single" w:color="000000" w:sz="12" w:space="0"/>
        <w:right w:val="single" w:color="000000" w:sz="12" w:space="0"/>
      </w:tblBorders>
    </w:tblPr>
    <w:tblStylePr w:type="firstRow">
      <w:rPr>
        <w:b w:val="0"/>
        <w:bCs w:val="0"/>
      </w:rPr>
      <w:tblPr/>
      <w:tcPr>
        <w:tcBorders>
          <w:bottom w:val="double" w:color="000000" w:sz="6" w:space="0"/>
          <w:tl2br w:val="nil"/>
          <w:tr2bl w:val="nil"/>
        </w:tcBorders>
      </w:tcPr>
    </w:tblStylePr>
    <w:tblStylePr w:type="lastRow">
      <w:rPr>
        <w:b w:val="0"/>
        <w:bCs w:val="0"/>
      </w:rPr>
      <w:tblPr/>
      <w:tcPr>
        <w:tcBorders>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18">
    <w:name w:val="Table Columns 2"/>
    <w:basedOn w:val="89"/>
    <w:semiHidden/>
    <w:qFormat/>
    <w:uiPriority w:val="0"/>
    <w:pPr>
      <w:adjustRightInd w:val="0"/>
      <w:snapToGrid w:val="0"/>
      <w:spacing w:line="360" w:lineRule="auto"/>
    </w:pPr>
    <w:rPr>
      <w:b/>
      <w:bCs/>
    </w:rPr>
    <w:tblPr>
      <w:tblStyleColBandSize w:val="1"/>
    </w:tblPr>
    <w:tblStylePr w:type="firstRow">
      <w:rPr>
        <w:color w:val="FFFFFF"/>
      </w:rPr>
      <w:tblPr/>
      <w:tcPr>
        <w:tcBorders>
          <w:tl2br w:val="nil"/>
          <w:tr2bl w:val="nil"/>
        </w:tcBorders>
        <w:shd w:val="solid" w:color="000080" w:fill="FFFFFF"/>
      </w:tcPr>
    </w:tblStylePr>
    <w:tblStylePr w:type="lastRow">
      <w:rPr>
        <w:b w:val="0"/>
        <w:bCs w:val="0"/>
      </w:rPr>
      <w:tblPr/>
      <w:tcPr>
        <w:tcBorders>
          <w:tl2br w:val="nil"/>
          <w:tr2bl w:val="nil"/>
        </w:tcBorders>
      </w:tcPr>
    </w:tblStylePr>
    <w:tblStylePr w:type="firstCol">
      <w:rPr>
        <w:b w:val="0"/>
        <w:bCs w:val="0"/>
        <w:color w:val="00000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119">
    <w:name w:val="Table Columns 3"/>
    <w:basedOn w:val="89"/>
    <w:semiHidden/>
    <w:qFormat/>
    <w:uiPriority w:val="0"/>
    <w:pPr>
      <w:adjustRightInd w:val="0"/>
      <w:snapToGrid w:val="0"/>
      <w:spacing w:line="360" w:lineRule="auto"/>
    </w:pPr>
    <w:rPr>
      <w:b/>
      <w:bCs/>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blPr/>
      <w:tcPr>
        <w:tcBorders>
          <w:tl2br w:val="nil"/>
          <w:tr2bl w:val="nil"/>
        </w:tcBorders>
        <w:shd w:val="solid" w:color="000080" w:fill="FFFFFF"/>
      </w:tcPr>
    </w:tblStylePr>
    <w:tblStylePr w:type="lastRow">
      <w:rPr>
        <w:b w:val="0"/>
        <w:bCs w:val="0"/>
      </w:rPr>
      <w:tblPr/>
      <w:tcPr>
        <w:tcBorders>
          <w:top w:val="single" w:color="000080" w:sz="6" w:space="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il"/>
          <w:tr2bl w:val="nil"/>
        </w:tcBorders>
      </w:tcPr>
    </w:tblStylePr>
  </w:style>
  <w:style w:type="table" w:styleId="120">
    <w:name w:val="Table Columns 4"/>
    <w:basedOn w:val="89"/>
    <w:semiHidden/>
    <w:qFormat/>
    <w:uiPriority w:val="0"/>
    <w:pPr>
      <w:adjustRightInd w:val="0"/>
      <w:snapToGrid w:val="0"/>
      <w:spacing w:line="360" w:lineRule="auto"/>
    </w:pPr>
    <w:tblPr>
      <w:tblStyleColBandSize w:val="1"/>
    </w:tblPr>
    <w:tblStylePr w:type="firstRow">
      <w:rPr>
        <w:color w:val="FFFFFF"/>
      </w:rPr>
      <w:tblPr/>
      <w:tcPr>
        <w:tcBorders>
          <w:tl2br w:val="nil"/>
          <w:tr2bl w:val="nil"/>
        </w:tcBorders>
        <w:shd w:val="solid" w:color="0000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121">
    <w:name w:val="Table Columns 5"/>
    <w:basedOn w:val="89"/>
    <w:semiHidden/>
    <w:qFormat/>
    <w:uiPriority w:val="0"/>
    <w:pPr>
      <w:adjustRightInd w:val="0"/>
      <w:snapToGrid w:val="0"/>
      <w:spacing w:line="360" w:lineRule="auto"/>
    </w:p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blPr/>
      <w:tcPr>
        <w:tcBorders>
          <w:bottom w:val="single" w:color="808080" w:sz="6" w:space="0"/>
          <w:tl2br w:val="nil"/>
          <w:tr2bl w:val="nil"/>
        </w:tcBorders>
      </w:tcPr>
    </w:tblStylePr>
    <w:tblStylePr w:type="lastRow">
      <w:rPr>
        <w:b/>
        <w:bCs/>
      </w:rPr>
      <w:tblPr/>
      <w:tcPr>
        <w:tcBorders>
          <w:top w:val="single" w:color="80808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122">
    <w:name w:val="Table Grid 1"/>
    <w:basedOn w:val="89"/>
    <w:semiHidden/>
    <w:qFormat/>
    <w:uiPriority w:val="0"/>
    <w:pPr>
      <w:adjustRightInd w:val="0"/>
      <w:snapToGrid w:val="0"/>
      <w:spacing w:line="360" w:lineRule="auto"/>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iCs/>
      </w:rPr>
      <w:tblPr/>
      <w:tcPr>
        <w:tcBorders>
          <w:tl2br w:val="nil"/>
          <w:tr2bl w:val="nil"/>
        </w:tcBorders>
      </w:tcPr>
    </w:tblStylePr>
    <w:tblStylePr w:type="lastCol">
      <w:rPr>
        <w:i/>
        <w:iCs/>
      </w:rPr>
      <w:tblPr/>
      <w:tcPr>
        <w:tcBorders>
          <w:tl2br w:val="nil"/>
          <w:tr2bl w:val="nil"/>
        </w:tcBorders>
      </w:tcPr>
    </w:tblStylePr>
    <w:tblStylePr w:type="nwCell">
      <w:tblPr/>
      <w:tcPr>
        <w:tcBorders>
          <w:tl2br w:val="single" w:color="000000" w:sz="6" w:space="0"/>
          <w:tr2bl w:val="nil"/>
        </w:tcBorders>
      </w:tcPr>
    </w:tblStylePr>
  </w:style>
  <w:style w:type="table" w:styleId="123">
    <w:name w:val="Table Grid 2"/>
    <w:basedOn w:val="89"/>
    <w:semiHidden/>
    <w:qFormat/>
    <w:uiPriority w:val="0"/>
    <w:pPr>
      <w:adjustRightInd w:val="0"/>
      <w:snapToGrid w:val="0"/>
      <w:spacing w:line="360" w:lineRule="auto"/>
    </w:pPr>
    <w:tblPr>
      <w:tblBorders>
        <w:insideH w:val="single" w:color="000000" w:sz="6" w:space="0"/>
        <w:insideV w:val="single" w:color="000000" w:sz="6" w:space="0"/>
      </w:tblBorders>
    </w:tblPr>
    <w:tcPr>
      <w:shd w:val="clear" w:color="auto" w:fill="auto"/>
    </w:tcPr>
    <w:tblStylePr w:type="firstRow">
      <w:rPr>
        <w:b/>
        <w:bCs/>
      </w:rPr>
      <w:tblPr/>
      <w:tcPr>
        <w:tcBorders>
          <w:tl2br w:val="nil"/>
          <w:tr2bl w:val="nil"/>
        </w:tcBorders>
      </w:tcPr>
    </w:tblStylePr>
    <w:tblStylePr w:type="lastRow">
      <w:rPr>
        <w:b/>
        <w:bCs/>
      </w:rPr>
      <w:tblPr/>
      <w:tcPr>
        <w:tcBorders>
          <w:top w:val="single" w:color="000000" w:sz="6" w:space="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style>
  <w:style w:type="table" w:styleId="124">
    <w:name w:val="Table Grid 3"/>
    <w:basedOn w:val="89"/>
    <w:semiHidden/>
    <w:qFormat/>
    <w:uiPriority w:val="0"/>
    <w:pPr>
      <w:adjustRightInd w:val="0"/>
      <w:snapToGrid w:val="0"/>
      <w:spacing w:line="360" w:lineRule="auto"/>
    </w:pPr>
    <w:tblPr>
      <w:tblBorders>
        <w:top w:val="single" w:color="000000" w:sz="6" w:space="0"/>
        <w:left w:val="single" w:color="000000" w:sz="12" w:space="0"/>
        <w:bottom w:val="single" w:color="000000" w:sz="6" w:space="0"/>
        <w:right w:val="single" w:color="000000" w:sz="12" w:space="0"/>
        <w:insideV w:val="single" w:color="000000" w:sz="6" w:space="0"/>
      </w:tblBorders>
    </w:tblPr>
    <w:tcPr>
      <w:shd w:val="clear" w:color="auto" w:fill="auto"/>
    </w:tcPr>
    <w:tblStylePr w:type="firstRow">
      <w:tblPr/>
      <w:tcPr>
        <w:tcBorders>
          <w:bottom w:val="single" w:color="000000" w:sz="6" w:space="0"/>
          <w:tl2br w:val="nil"/>
          <w:tr2bl w:val="nil"/>
        </w:tcBorders>
        <w:shd w:val="pct30" w:color="FFFF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color="000000" w:sz="6" w:space="0"/>
          <w:tr2bl w:val="nil"/>
        </w:tcBorders>
      </w:tcPr>
    </w:tblStylePr>
  </w:style>
  <w:style w:type="table" w:styleId="125">
    <w:name w:val="Table Grid 4"/>
    <w:basedOn w:val="89"/>
    <w:semiHidden/>
    <w:qFormat/>
    <w:uiPriority w:val="0"/>
    <w:pPr>
      <w:adjustRightInd w:val="0"/>
      <w:snapToGrid w:val="0"/>
      <w:spacing w:line="360" w:lineRule="auto"/>
    </w:pPr>
    <w:tblPr>
      <w:tblBorders>
        <w:left w:val="single" w:color="000000" w:sz="12" w:space="0"/>
        <w:right w:val="single" w:color="000000" w:sz="12" w:space="0"/>
        <w:insideH w:val="single" w:color="000000" w:sz="6" w:space="0"/>
        <w:insideV w:val="single" w:color="000000" w:sz="6" w:space="0"/>
      </w:tblBorders>
    </w:tblPr>
    <w:tcPr>
      <w:shd w:val="clear" w:color="auto" w:fill="auto"/>
    </w:tcPr>
    <w:tblStylePr w:type="firstRow">
      <w:rPr>
        <w:color w:val="auto"/>
      </w:rPr>
      <w:tblPr/>
      <w:tcPr>
        <w:tcBorders>
          <w:bottom w:val="single" w:color="000000" w:sz="6" w:space="0"/>
          <w:tl2br w:val="nil"/>
          <w:tr2bl w:val="nil"/>
        </w:tcBorders>
        <w:shd w:val="pct30" w:color="FFFF00" w:fill="FFFFFF"/>
      </w:tcPr>
    </w:tblStylePr>
    <w:tblStylePr w:type="lastRow">
      <w:rPr>
        <w:b/>
        <w:bCs/>
        <w:color w:val="auto"/>
      </w:rPr>
      <w:tblPr/>
      <w:tcPr>
        <w:tcBorders>
          <w:top w:val="single" w:color="000000" w:sz="6" w:space="0"/>
          <w:tl2br w:val="nil"/>
          <w:tr2bl w:val="nil"/>
        </w:tcBorders>
        <w:shd w:val="pct30" w:color="FFFF00" w:fill="FFFFFF"/>
      </w:tcPr>
    </w:tblStylePr>
    <w:tblStylePr w:type="lastCol">
      <w:rPr>
        <w:b/>
        <w:bCs/>
        <w:color w:val="auto"/>
      </w:rPr>
      <w:tblPr/>
      <w:tcPr>
        <w:tcBorders>
          <w:tl2br w:val="nil"/>
          <w:tr2bl w:val="nil"/>
        </w:tcBorders>
      </w:tcPr>
    </w:tblStylePr>
  </w:style>
  <w:style w:type="table" w:styleId="126">
    <w:name w:val="Table Grid 5"/>
    <w:basedOn w:val="89"/>
    <w:semiHidden/>
    <w:qFormat/>
    <w:uiPriority w:val="0"/>
    <w:pPr>
      <w:adjustRightInd w:val="0"/>
      <w:snapToGrid w:val="0"/>
      <w:spacing w:line="360" w:lineRule="auto"/>
    </w:p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blPr/>
      <w:tcPr>
        <w:tcBorders>
          <w:bottom w:val="single" w:color="000000" w:sz="12" w:space="0"/>
          <w:tl2br w:val="nil"/>
          <w:tr2bl w:val="nil"/>
        </w:tcBorders>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color="000000" w:sz="6" w:space="0"/>
          <w:tr2bl w:val="nil"/>
        </w:tcBorders>
      </w:tcPr>
    </w:tblStylePr>
  </w:style>
  <w:style w:type="table" w:styleId="127">
    <w:name w:val="Table Grid 6"/>
    <w:basedOn w:val="89"/>
    <w:semiHidden/>
    <w:qFormat/>
    <w:uiPriority w:val="0"/>
    <w:pPr>
      <w:adjustRightInd w:val="0"/>
      <w:snapToGrid w:val="0"/>
      <w:spacing w:line="360" w:lineRule="auto"/>
    </w:pPr>
    <w:tblPr>
      <w:tblBorders>
        <w:top w:val="single" w:color="000000" w:sz="12" w:space="0"/>
        <w:left w:val="single" w:color="000000" w:sz="12" w:space="0"/>
        <w:bottom w:val="single" w:color="000000" w:sz="12" w:space="0"/>
        <w:right w:val="single" w:color="000000" w:sz="12" w:space="0"/>
        <w:insideV w:val="single" w:color="000000" w:sz="6" w:space="0"/>
      </w:tblBorders>
    </w:tblPr>
    <w:tcPr>
      <w:shd w:val="clear" w:color="auto" w:fill="auto"/>
    </w:tcPr>
    <w:tblStylePr w:type="firstRow">
      <w:rPr>
        <w:b/>
        <w:bCs/>
      </w:rPr>
      <w:tblPr/>
      <w:tcPr>
        <w:tcBorders>
          <w:bottom w:val="single" w:color="000000" w:sz="6" w:space="0"/>
          <w:tl2br w:val="nil"/>
          <w:tr2bl w:val="nil"/>
        </w:tcBorders>
      </w:tcPr>
    </w:tblStylePr>
    <w:tblStylePr w:type="lastRow">
      <w:rPr>
        <w:color w:val="auto"/>
      </w:rPr>
      <w:tblPr/>
      <w:tcPr>
        <w:tcBorders>
          <w:top w:val="single" w:color="000000" w:sz="6" w:space="0"/>
          <w:tl2br w:val="nil"/>
          <w:tr2bl w:val="nil"/>
        </w:tcBorders>
      </w:tcPr>
    </w:tblStylePr>
    <w:tblStylePr w:type="firstCol">
      <w:rPr>
        <w:b/>
        <w:bCs/>
      </w:rPr>
      <w:tblPr/>
      <w:tcPr>
        <w:tcBorders>
          <w:tl2br w:val="nil"/>
          <w:tr2bl w:val="nil"/>
        </w:tcBorders>
      </w:tcPr>
    </w:tblStylePr>
    <w:tblStylePr w:type="nwCell">
      <w:tblPr/>
      <w:tcPr>
        <w:tcBorders>
          <w:tl2br w:val="single" w:color="000000" w:sz="6" w:space="0"/>
          <w:tr2bl w:val="nil"/>
        </w:tcBorders>
      </w:tcPr>
    </w:tblStylePr>
  </w:style>
  <w:style w:type="table" w:styleId="128">
    <w:name w:val="Table Grid 7"/>
    <w:basedOn w:val="89"/>
    <w:semiHidden/>
    <w:qFormat/>
    <w:uiPriority w:val="0"/>
    <w:pPr>
      <w:adjustRightInd w:val="0"/>
      <w:snapToGrid w:val="0"/>
      <w:spacing w:line="360" w:lineRule="auto"/>
    </w:pPr>
    <w:rPr>
      <w:b/>
      <w:bCs/>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rPr>
        <w:b w:val="0"/>
        <w:bCs w:val="0"/>
      </w:rPr>
      <w:tblPr/>
      <w:tcPr>
        <w:tcBorders>
          <w:bottom w:val="single" w:color="000000" w:sz="12" w:space="0"/>
          <w:tl2br w:val="nil"/>
          <w:tr2bl w:val="nil"/>
        </w:tcBorders>
      </w:tcPr>
    </w:tblStylePr>
    <w:tblStylePr w:type="lastRow">
      <w:rPr>
        <w:b w:val="0"/>
        <w:bCs w:val="0"/>
      </w:rPr>
      <w:tblPr/>
      <w:tcPr>
        <w:tcBorders>
          <w:top w:val="single" w:color="000000" w:sz="6" w:space="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nwCell">
      <w:tblPr/>
      <w:tcPr>
        <w:tcBorders>
          <w:tl2br w:val="single" w:color="000000" w:sz="6" w:space="0"/>
          <w:tr2bl w:val="nil"/>
        </w:tcBorders>
      </w:tcPr>
    </w:tblStylePr>
  </w:style>
  <w:style w:type="table" w:styleId="129">
    <w:name w:val="Table Grid 8"/>
    <w:basedOn w:val="89"/>
    <w:semiHidden/>
    <w:qFormat/>
    <w:uiPriority w:val="0"/>
    <w:pPr>
      <w:adjustRightInd w:val="0"/>
      <w:snapToGrid w:val="0"/>
      <w:spacing w:line="360" w:lineRule="auto"/>
    </w:p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blPr/>
      <w:tcPr>
        <w:tcBorders>
          <w:tl2br w:val="nil"/>
          <w:tr2bl w:val="nil"/>
        </w:tcBorders>
        <w:shd w:val="solid" w:color="000080" w:fill="FFFFFF"/>
      </w:tcPr>
    </w:tblStylePr>
    <w:tblStylePr w:type="lastRow">
      <w:rPr>
        <w:b/>
        <w:bCs/>
        <w:color w:val="auto"/>
      </w:rPr>
      <w:tblPr/>
      <w:tcPr>
        <w:tcBorders>
          <w:tl2br w:val="nil"/>
          <w:tr2bl w:val="nil"/>
        </w:tcBorders>
      </w:tcPr>
    </w:tblStylePr>
    <w:tblStylePr w:type="lastCol">
      <w:rPr>
        <w:b/>
        <w:bCs/>
        <w:color w:val="auto"/>
      </w:rPr>
      <w:tblPr/>
      <w:tcPr>
        <w:tcBorders>
          <w:tl2br w:val="nil"/>
          <w:tr2bl w:val="nil"/>
        </w:tcBorders>
      </w:tcPr>
    </w:tblStylePr>
  </w:style>
  <w:style w:type="table" w:styleId="130">
    <w:name w:val="Table Web 1"/>
    <w:basedOn w:val="89"/>
    <w:semiHidden/>
    <w:qFormat/>
    <w:uiPriority w:val="0"/>
    <w:pPr>
      <w:adjustRightInd w:val="0"/>
      <w:snapToGrid w:val="0"/>
      <w:spacing w:line="360" w:lineRule="auto"/>
    </w:p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l2br w:val="nil"/>
          <w:tr2bl w:val="nil"/>
        </w:tcBorders>
      </w:tcPr>
    </w:tblStylePr>
  </w:style>
  <w:style w:type="table" w:styleId="131">
    <w:name w:val="Table Web 2"/>
    <w:basedOn w:val="89"/>
    <w:semiHidden/>
    <w:qFormat/>
    <w:uiPriority w:val="0"/>
    <w:pPr>
      <w:adjustRightInd w:val="0"/>
      <w:snapToGrid w:val="0"/>
      <w:spacing w:line="360" w:lineRule="auto"/>
    </w:p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cPr>
      <w:shd w:val="clear" w:color="auto" w:fill="auto"/>
    </w:tcPr>
    <w:tblStylePr w:type="firstRow">
      <w:rPr>
        <w:color w:val="auto"/>
      </w:rPr>
      <w:tblPr/>
      <w:tcPr>
        <w:tcBorders>
          <w:tl2br w:val="nil"/>
          <w:tr2bl w:val="nil"/>
        </w:tcBorders>
      </w:tcPr>
    </w:tblStylePr>
  </w:style>
  <w:style w:type="table" w:styleId="132">
    <w:name w:val="Table Web 3"/>
    <w:basedOn w:val="89"/>
    <w:semiHidden/>
    <w:qFormat/>
    <w:uiPriority w:val="0"/>
    <w:pPr>
      <w:adjustRightInd w:val="0"/>
      <w:snapToGrid w:val="0"/>
      <w:spacing w:line="360" w:lineRule="auto"/>
    </w:p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l2br w:val="nil"/>
          <w:tr2bl w:val="nil"/>
        </w:tcBorders>
      </w:tcPr>
    </w:tblStylePr>
  </w:style>
  <w:style w:type="table" w:styleId="133">
    <w:name w:val="Table Professional"/>
    <w:basedOn w:val="89"/>
    <w:semiHidden/>
    <w:qFormat/>
    <w:uiPriority w:val="0"/>
    <w:pPr>
      <w:widowControl w:val="0"/>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blPr/>
      <w:tcPr>
        <w:tcBorders>
          <w:tl2br w:val="nil"/>
          <w:tr2bl w:val="nil"/>
        </w:tcBorders>
        <w:shd w:val="solid" w:color="000000" w:fill="FFFFFF"/>
      </w:tcPr>
    </w:tblStylePr>
  </w:style>
  <w:style w:type="character" w:styleId="135">
    <w:name w:val="Strong"/>
    <w:semiHidden/>
    <w:qFormat/>
    <w:uiPriority w:val="0"/>
    <w:rPr>
      <w:b/>
      <w:bCs/>
    </w:rPr>
  </w:style>
  <w:style w:type="character" w:styleId="136">
    <w:name w:val="endnote reference"/>
    <w:semiHidden/>
    <w:qFormat/>
    <w:uiPriority w:val="0"/>
    <w:rPr>
      <w:vertAlign w:val="superscript"/>
    </w:rPr>
  </w:style>
  <w:style w:type="character" w:styleId="137">
    <w:name w:val="page number"/>
    <w:basedOn w:val="134"/>
    <w:semiHidden/>
    <w:qFormat/>
    <w:uiPriority w:val="0"/>
  </w:style>
  <w:style w:type="character" w:styleId="138">
    <w:name w:val="FollowedHyperlink"/>
    <w:qFormat/>
    <w:uiPriority w:val="0"/>
    <w:rPr>
      <w:color w:val="800080"/>
      <w:u w:val="none"/>
    </w:rPr>
  </w:style>
  <w:style w:type="character" w:styleId="139">
    <w:name w:val="Emphasis"/>
    <w:semiHidden/>
    <w:qFormat/>
    <w:uiPriority w:val="0"/>
    <w:rPr>
      <w:i/>
      <w:iCs/>
    </w:rPr>
  </w:style>
  <w:style w:type="character" w:styleId="140">
    <w:name w:val="line number"/>
    <w:basedOn w:val="134"/>
    <w:semiHidden/>
    <w:qFormat/>
    <w:uiPriority w:val="0"/>
  </w:style>
  <w:style w:type="character" w:styleId="141">
    <w:name w:val="HTML Definition"/>
    <w:semiHidden/>
    <w:qFormat/>
    <w:uiPriority w:val="0"/>
    <w:rPr>
      <w:i/>
      <w:iCs/>
    </w:rPr>
  </w:style>
  <w:style w:type="character" w:styleId="142">
    <w:name w:val="HTML Typewriter"/>
    <w:semiHidden/>
    <w:qFormat/>
    <w:uiPriority w:val="0"/>
    <w:rPr>
      <w:rFonts w:ascii="Courier New" w:hAnsi="Courier New" w:cs="Courier New"/>
      <w:sz w:val="20"/>
      <w:szCs w:val="20"/>
    </w:rPr>
  </w:style>
  <w:style w:type="character" w:styleId="143">
    <w:name w:val="HTML Acronym"/>
    <w:basedOn w:val="134"/>
    <w:semiHidden/>
    <w:qFormat/>
    <w:uiPriority w:val="0"/>
  </w:style>
  <w:style w:type="character" w:styleId="144">
    <w:name w:val="HTML Variable"/>
    <w:semiHidden/>
    <w:qFormat/>
    <w:uiPriority w:val="0"/>
    <w:rPr>
      <w:i/>
      <w:iCs/>
    </w:rPr>
  </w:style>
  <w:style w:type="character" w:styleId="145">
    <w:name w:val="Hyperlink"/>
    <w:qFormat/>
    <w:uiPriority w:val="0"/>
    <w:rPr>
      <w:color w:val="0000FF"/>
      <w:u w:val="none"/>
    </w:rPr>
  </w:style>
  <w:style w:type="character" w:styleId="146">
    <w:name w:val="HTML Code"/>
    <w:semiHidden/>
    <w:qFormat/>
    <w:uiPriority w:val="0"/>
    <w:rPr>
      <w:rFonts w:ascii="Courier New" w:hAnsi="Courier New" w:cs="Courier New"/>
      <w:sz w:val="20"/>
      <w:szCs w:val="20"/>
    </w:rPr>
  </w:style>
  <w:style w:type="character" w:styleId="147">
    <w:name w:val="annotation reference"/>
    <w:semiHidden/>
    <w:qFormat/>
    <w:uiPriority w:val="0"/>
    <w:rPr>
      <w:sz w:val="21"/>
      <w:szCs w:val="21"/>
    </w:rPr>
  </w:style>
  <w:style w:type="character" w:styleId="148">
    <w:name w:val="HTML Cite"/>
    <w:semiHidden/>
    <w:qFormat/>
    <w:uiPriority w:val="0"/>
    <w:rPr>
      <w:i/>
      <w:iCs/>
    </w:rPr>
  </w:style>
  <w:style w:type="character" w:styleId="149">
    <w:name w:val="footnote reference"/>
    <w:semiHidden/>
    <w:qFormat/>
    <w:uiPriority w:val="0"/>
    <w:rPr>
      <w:vertAlign w:val="superscript"/>
    </w:rPr>
  </w:style>
  <w:style w:type="character" w:styleId="150">
    <w:name w:val="HTML Keyboard"/>
    <w:semiHidden/>
    <w:qFormat/>
    <w:uiPriority w:val="0"/>
    <w:rPr>
      <w:rFonts w:ascii="Courier New" w:hAnsi="Courier New" w:cs="Courier New"/>
      <w:sz w:val="20"/>
      <w:szCs w:val="20"/>
    </w:rPr>
  </w:style>
  <w:style w:type="character" w:styleId="151">
    <w:name w:val="HTML Sample"/>
    <w:semiHidden/>
    <w:qFormat/>
    <w:uiPriority w:val="0"/>
    <w:rPr>
      <w:rFonts w:ascii="Courier New" w:hAnsi="Courier New" w:cs="Courier New"/>
    </w:rPr>
  </w:style>
  <w:style w:type="paragraph" w:customStyle="1" w:styleId="152">
    <w:name w:val="Normal In Title Page"/>
    <w:qFormat/>
    <w:uiPriority w:val="0"/>
    <w:rPr>
      <w:rFonts w:ascii="Arial" w:hAnsi="Arial" w:eastAsia="宋体" w:cs="Arial"/>
      <w:kern w:val="2"/>
      <w:sz w:val="22"/>
      <w:szCs w:val="22"/>
      <w:lang w:val="en-US" w:eastAsia="zh-CN" w:bidi="ar-SA"/>
    </w:rPr>
  </w:style>
  <w:style w:type="paragraph" w:customStyle="1" w:styleId="153">
    <w:name w:val="Table Text In Title Page"/>
    <w:qFormat/>
    <w:uiPriority w:val="0"/>
    <w:pPr>
      <w:autoSpaceDE w:val="0"/>
      <w:autoSpaceDN w:val="0"/>
      <w:spacing w:before="80" w:after="80"/>
    </w:pPr>
    <w:rPr>
      <w:rFonts w:ascii="Arial" w:hAnsi="Arial" w:eastAsia="宋体" w:cs="Arial"/>
      <w:snapToGrid w:val="0"/>
      <w:lang w:val="zh-CN" w:eastAsia="en-US" w:bidi="ar-SA"/>
    </w:rPr>
  </w:style>
  <w:style w:type="paragraph" w:customStyle="1" w:styleId="154">
    <w:name w:val="Appendix heading 1"/>
    <w:basedOn w:val="3"/>
    <w:next w:val="155"/>
    <w:qFormat/>
    <w:uiPriority w:val="0"/>
    <w:pPr>
      <w:keepLines/>
      <w:numPr>
        <w:numId w:val="13"/>
      </w:numPr>
      <w:pBdr>
        <w:bottom w:val="single" w:color="auto" w:sz="12" w:space="1"/>
      </w:pBdr>
      <w:topLinePunct w:val="0"/>
    </w:pPr>
    <w:rPr>
      <w:bCs w:val="0"/>
    </w:rPr>
  </w:style>
  <w:style w:type="paragraph" w:customStyle="1" w:styleId="155">
    <w:name w:val="附录 标题 2"/>
    <w:basedOn w:val="4"/>
    <w:next w:val="156"/>
    <w:qFormat/>
    <w:uiPriority w:val="0"/>
    <w:pPr>
      <w:numPr>
        <w:numId w:val="13"/>
      </w:numPr>
      <w:topLinePunct w:val="0"/>
      <w:spacing w:before="200"/>
    </w:pPr>
    <w:rPr>
      <w:rFonts w:cs="Times New Roman"/>
    </w:rPr>
  </w:style>
  <w:style w:type="paragraph" w:customStyle="1" w:styleId="156">
    <w:name w:val="附录 标题 3"/>
    <w:basedOn w:val="5"/>
    <w:next w:val="157"/>
    <w:qFormat/>
    <w:uiPriority w:val="0"/>
    <w:pPr>
      <w:numPr>
        <w:numId w:val="13"/>
      </w:numPr>
      <w:topLinePunct w:val="0"/>
    </w:pPr>
    <w:rPr>
      <w:rFonts w:cs="Times New Roman"/>
    </w:rPr>
  </w:style>
  <w:style w:type="paragraph" w:customStyle="1" w:styleId="157">
    <w:name w:val="附录 标题 4"/>
    <w:basedOn w:val="6"/>
    <w:next w:val="158"/>
    <w:qFormat/>
    <w:uiPriority w:val="0"/>
    <w:pPr>
      <w:numPr>
        <w:numId w:val="13"/>
      </w:numPr>
      <w:topLinePunct w:val="0"/>
    </w:pPr>
    <w:rPr>
      <w:rFonts w:cs="Times New Roman"/>
    </w:rPr>
  </w:style>
  <w:style w:type="paragraph" w:customStyle="1" w:styleId="158">
    <w:name w:val="附录 标题 5"/>
    <w:basedOn w:val="7"/>
    <w:next w:val="1"/>
    <w:qFormat/>
    <w:uiPriority w:val="0"/>
    <w:pPr>
      <w:numPr>
        <w:numId w:val="13"/>
      </w:numPr>
      <w:topLinePunct w:val="0"/>
    </w:pPr>
    <w:rPr>
      <w:rFonts w:cs="Times New Roman"/>
    </w:rPr>
  </w:style>
  <w:style w:type="paragraph" w:customStyle="1" w:styleId="159">
    <w:name w:val="Block Label"/>
    <w:basedOn w:val="1"/>
    <w:next w:val="1"/>
    <w:qFormat/>
    <w:uiPriority w:val="0"/>
    <w:pPr>
      <w:keepNext/>
      <w:keepLines/>
      <w:numPr>
        <w:ilvl w:val="5"/>
        <w:numId w:val="1"/>
      </w:numPr>
    </w:pPr>
    <w:rPr>
      <w:rFonts w:ascii="Book Antiqua" w:hAnsi="Book Antiqua" w:eastAsia="黑体" w:cs="Book Antiqua"/>
      <w:bCs/>
      <w:kern w:val="0"/>
      <w:sz w:val="24"/>
      <w:szCs w:val="24"/>
    </w:rPr>
  </w:style>
  <w:style w:type="paragraph" w:customStyle="1" w:styleId="160">
    <w:name w:val="Block Label With Six Number"/>
    <w:basedOn w:val="1"/>
    <w:next w:val="1"/>
    <w:qFormat/>
    <w:uiPriority w:val="0"/>
    <w:pPr>
      <w:keepNext/>
      <w:keepLines/>
      <w:outlineLvl w:val="5"/>
    </w:pPr>
    <w:rPr>
      <w:rFonts w:ascii="Book Antiqua" w:hAnsi="Book Antiqua" w:eastAsia="黑体" w:cs="Book Antiqua"/>
      <w:bCs/>
      <w:kern w:val="0"/>
      <w:sz w:val="24"/>
      <w:szCs w:val="24"/>
    </w:rPr>
  </w:style>
  <w:style w:type="paragraph" w:customStyle="1" w:styleId="161">
    <w:name w:val="Block Label With Seven Number"/>
    <w:basedOn w:val="1"/>
    <w:next w:val="1"/>
    <w:qFormat/>
    <w:uiPriority w:val="0"/>
    <w:pPr>
      <w:keepNext/>
      <w:keepLines/>
      <w:outlineLvl w:val="6"/>
    </w:pPr>
    <w:rPr>
      <w:rFonts w:ascii="Book Antiqua" w:hAnsi="Book Antiqua" w:eastAsia="黑体" w:cs="Book Antiqua"/>
      <w:bCs/>
      <w:kern w:val="0"/>
      <w:sz w:val="24"/>
      <w:szCs w:val="24"/>
    </w:rPr>
  </w:style>
  <w:style w:type="paragraph" w:customStyle="1" w:styleId="162">
    <w:name w:val="Block Label In Title Page"/>
    <w:next w:val="1"/>
    <w:qFormat/>
    <w:uiPriority w:val="0"/>
    <w:pPr>
      <w:keepNext/>
      <w:keepLines/>
    </w:pPr>
    <w:rPr>
      <w:rFonts w:ascii="Book Antiqua" w:hAnsi="Book Antiqua" w:eastAsia="黑体" w:cs="Book Antiqua"/>
      <w:bCs/>
      <w:sz w:val="26"/>
      <w:szCs w:val="26"/>
      <w:lang w:val="en-US" w:eastAsia="en-US" w:bidi="ar-SA"/>
    </w:rPr>
  </w:style>
  <w:style w:type="paragraph" w:customStyle="1" w:styleId="163">
    <w:name w:val="Copyright Declaration1"/>
    <w:qFormat/>
    <w:uiPriority w:val="0"/>
    <w:pPr>
      <w:spacing w:before="80" w:after="80"/>
    </w:pPr>
    <w:rPr>
      <w:rFonts w:ascii="Arial" w:hAnsi="Arial" w:eastAsia="黑体" w:cs="Arial"/>
      <w:b/>
      <w:bCs/>
      <w:sz w:val="48"/>
      <w:szCs w:val="48"/>
      <w:lang w:val="en-US" w:eastAsia="zh-CN" w:bidi="ar-SA"/>
    </w:rPr>
  </w:style>
  <w:style w:type="paragraph" w:customStyle="1" w:styleId="164">
    <w:name w:val="Cover 1"/>
    <w:basedOn w:val="1"/>
    <w:qFormat/>
    <w:uiPriority w:val="0"/>
    <w:pPr>
      <w:widowControl w:val="0"/>
      <w:kinsoku w:val="0"/>
      <w:overflowPunct w:val="0"/>
      <w:topLinePunct w:val="0"/>
      <w:autoSpaceDE w:val="0"/>
      <w:autoSpaceDN w:val="0"/>
      <w:spacing w:before="80" w:after="80"/>
    </w:pPr>
    <w:rPr>
      <w:rFonts w:ascii="Arial" w:hAnsi="Arial"/>
      <w:b/>
      <w:bCs/>
      <w:kern w:val="0"/>
      <w:sz w:val="40"/>
      <w:szCs w:val="40"/>
    </w:rPr>
  </w:style>
  <w:style w:type="paragraph" w:customStyle="1" w:styleId="165">
    <w:name w:val="Cover 2"/>
    <w:qFormat/>
    <w:uiPriority w:val="0"/>
    <w:pPr>
      <w:adjustRightInd w:val="0"/>
      <w:snapToGrid w:val="0"/>
    </w:pPr>
    <w:rPr>
      <w:rFonts w:ascii="Arial" w:hAnsi="Arial" w:eastAsia="黑体" w:cs="Arial"/>
      <w:sz w:val="32"/>
      <w:szCs w:val="32"/>
      <w:lang w:val="en-US" w:eastAsia="en-US" w:bidi="ar-SA"/>
    </w:rPr>
  </w:style>
  <w:style w:type="paragraph" w:customStyle="1" w:styleId="166">
    <w:name w:val="Cover Text"/>
    <w:qFormat/>
    <w:uiPriority w:val="0"/>
    <w:pPr>
      <w:adjustRightInd w:val="0"/>
      <w:snapToGrid w:val="0"/>
      <w:spacing w:before="80" w:after="80" w:line="240" w:lineRule="atLeast"/>
      <w:jc w:val="both"/>
    </w:pPr>
    <w:rPr>
      <w:rFonts w:ascii="Arial" w:hAnsi="Arial" w:eastAsia="宋体" w:cs="Arial"/>
      <w:snapToGrid w:val="0"/>
      <w:lang w:val="en-US" w:eastAsia="zh-CN" w:bidi="ar-SA"/>
    </w:rPr>
  </w:style>
  <w:style w:type="paragraph" w:customStyle="1" w:styleId="167">
    <w:name w:val="Cover 5"/>
    <w:basedOn w:val="1"/>
    <w:qFormat/>
    <w:uiPriority w:val="0"/>
    <w:pPr>
      <w:widowControl w:val="0"/>
      <w:spacing w:line="240" w:lineRule="auto"/>
    </w:pPr>
    <w:rPr>
      <w:rFonts w:ascii="Arial"/>
      <w:sz w:val="18"/>
      <w:szCs w:val="18"/>
    </w:rPr>
  </w:style>
  <w:style w:type="paragraph" w:customStyle="1" w:styleId="168">
    <w:name w:val="Cover 3"/>
    <w:basedOn w:val="1"/>
    <w:qFormat/>
    <w:uiPriority w:val="0"/>
    <w:pPr>
      <w:widowControl w:val="0"/>
      <w:topLinePunct w:val="0"/>
      <w:spacing w:before="80" w:after="80"/>
    </w:pPr>
    <w:rPr>
      <w:rFonts w:ascii="Arial" w:hAnsi="Arial" w:eastAsia="黑体"/>
      <w:b/>
      <w:bCs/>
      <w:spacing w:val="-4"/>
      <w:sz w:val="22"/>
      <w:szCs w:val="22"/>
      <w:lang w:eastAsia="en-US"/>
    </w:rPr>
  </w:style>
  <w:style w:type="paragraph" w:customStyle="1" w:styleId="169">
    <w:name w:val="Cover 4"/>
    <w:basedOn w:val="1"/>
    <w:qFormat/>
    <w:uiPriority w:val="0"/>
    <w:pPr>
      <w:widowControl w:val="0"/>
      <w:topLinePunct w:val="0"/>
      <w:spacing w:before="80" w:after="80"/>
    </w:pPr>
    <w:rPr>
      <w:rFonts w:ascii="Arial" w:hAnsi="Arial" w:eastAsia="黑体"/>
      <w:b/>
      <w:bCs/>
      <w:spacing w:val="-4"/>
      <w:sz w:val="22"/>
      <w:szCs w:val="22"/>
    </w:rPr>
  </w:style>
  <w:style w:type="paragraph" w:customStyle="1" w:styleId="170">
    <w:name w:val="Figure"/>
    <w:basedOn w:val="1"/>
    <w:next w:val="1"/>
    <w:qFormat/>
    <w:uiPriority w:val="0"/>
    <w:pPr>
      <w:keepNext/>
    </w:pPr>
  </w:style>
  <w:style w:type="paragraph" w:customStyle="1" w:styleId="171">
    <w:name w:val="Figure Description"/>
    <w:next w:val="170"/>
    <w:qFormat/>
    <w:uiPriority w:val="0"/>
    <w:pPr>
      <w:keepNext/>
      <w:numPr>
        <w:ilvl w:val="7"/>
        <w:numId w:val="1"/>
      </w:numPr>
      <w:adjustRightInd w:val="0"/>
      <w:snapToGrid w:val="0"/>
      <w:spacing w:before="80" w:after="80" w:line="240" w:lineRule="atLeast"/>
    </w:pPr>
    <w:rPr>
      <w:rFonts w:ascii="Times New Roman" w:hAnsi="Times New Roman" w:eastAsia="黑体" w:cs="Arial"/>
      <w:spacing w:val="-4"/>
      <w:kern w:val="2"/>
      <w:sz w:val="21"/>
      <w:szCs w:val="21"/>
      <w:lang w:val="en-US" w:eastAsia="zh-CN" w:bidi="ar-SA"/>
    </w:rPr>
  </w:style>
  <w:style w:type="paragraph" w:customStyle="1" w:styleId="172">
    <w:name w:val="Figure Text"/>
    <w:qFormat/>
    <w:uiPriority w:val="0"/>
    <w:pPr>
      <w:widowControl w:val="0"/>
      <w:adjustRightInd w:val="0"/>
      <w:snapToGrid w:val="0"/>
      <w:spacing w:line="240" w:lineRule="atLeast"/>
    </w:pPr>
    <w:rPr>
      <w:rFonts w:ascii="Times New Roman" w:hAnsi="Times New Roman" w:eastAsia="宋体" w:cs="Arial"/>
      <w:sz w:val="18"/>
      <w:szCs w:val="18"/>
      <w:lang w:val="en-US" w:eastAsia="en-US" w:bidi="ar-SA"/>
    </w:rPr>
  </w:style>
  <w:style w:type="paragraph" w:customStyle="1" w:styleId="173">
    <w:name w:val="Heading Right"/>
    <w:basedOn w:val="1"/>
    <w:qFormat/>
    <w:uiPriority w:val="0"/>
    <w:pPr>
      <w:jc w:val="right"/>
    </w:pPr>
    <w:rPr>
      <w:sz w:val="20"/>
      <w:szCs w:val="20"/>
    </w:rPr>
  </w:style>
  <w:style w:type="paragraph" w:customStyle="1" w:styleId="174">
    <w:name w:val="Heading1 No Number"/>
    <w:basedOn w:val="3"/>
    <w:next w:val="1"/>
    <w:qFormat/>
    <w:uiPriority w:val="0"/>
    <w:pPr>
      <w:pageBreakBefore/>
      <w:numPr>
        <w:numId w:val="0"/>
      </w:numPr>
    </w:pPr>
  </w:style>
  <w:style w:type="paragraph" w:customStyle="1" w:styleId="175">
    <w:name w:val="Heading2 No Number"/>
    <w:basedOn w:val="4"/>
    <w:next w:val="1"/>
    <w:qFormat/>
    <w:uiPriority w:val="0"/>
    <w:pPr>
      <w:numPr>
        <w:ilvl w:val="0"/>
        <w:numId w:val="0"/>
      </w:numPr>
      <w:outlineLvl w:val="9"/>
    </w:pPr>
    <w:rPr>
      <w:rFonts w:eastAsia="黑体"/>
    </w:rPr>
  </w:style>
  <w:style w:type="paragraph" w:customStyle="1" w:styleId="176">
    <w:name w:val="Heading2 No Number 4 lite"/>
    <w:basedOn w:val="4"/>
    <w:next w:val="1"/>
    <w:qFormat/>
    <w:uiPriority w:val="0"/>
    <w:pPr>
      <w:numPr>
        <w:ilvl w:val="0"/>
        <w:numId w:val="0"/>
      </w:numPr>
    </w:pPr>
    <w:rPr>
      <w:rFonts w:eastAsia="黑体"/>
    </w:rPr>
  </w:style>
  <w:style w:type="paragraph" w:customStyle="1" w:styleId="177">
    <w:name w:val="Heading3 No Number"/>
    <w:basedOn w:val="5"/>
    <w:next w:val="1"/>
    <w:qFormat/>
    <w:uiPriority w:val="0"/>
    <w:pPr>
      <w:numPr>
        <w:ilvl w:val="0"/>
        <w:numId w:val="0"/>
      </w:numPr>
    </w:pPr>
    <w:rPr>
      <w:rFonts w:cs="Book Antiqua"/>
    </w:rPr>
  </w:style>
  <w:style w:type="paragraph" w:customStyle="1" w:styleId="178">
    <w:name w:val="Heading4 No Number"/>
    <w:basedOn w:val="1"/>
    <w:semiHidden/>
    <w:qFormat/>
    <w:uiPriority w:val="0"/>
    <w:pPr>
      <w:keepNext/>
      <w:spacing w:before="200"/>
    </w:pPr>
    <w:rPr>
      <w:rFonts w:eastAsia="黑体"/>
      <w:bCs/>
      <w:spacing w:val="-4"/>
    </w:rPr>
  </w:style>
  <w:style w:type="paragraph" w:customStyle="1" w:styleId="179">
    <w:name w:val="About This Chapter"/>
    <w:basedOn w:val="175"/>
    <w:next w:val="1"/>
    <w:qFormat/>
    <w:uiPriority w:val="0"/>
    <w:pPr>
      <w:spacing w:after="560"/>
    </w:pPr>
  </w:style>
  <w:style w:type="paragraph" w:customStyle="1" w:styleId="180">
    <w:name w:val="Item List"/>
    <w:qFormat/>
    <w:uiPriority w:val="0"/>
    <w:pPr>
      <w:numPr>
        <w:ilvl w:val="0"/>
        <w:numId w:val="14"/>
      </w:numPr>
      <w:adjustRightInd w:val="0"/>
      <w:snapToGrid w:val="0"/>
      <w:spacing w:line="360" w:lineRule="auto"/>
    </w:pPr>
    <w:rPr>
      <w:rFonts w:hint="eastAsia" w:ascii="Times New Roman" w:hAnsi="Times New Roman" w:eastAsia="宋体" w:cs="Arial"/>
      <w:kern w:val="2"/>
      <w:sz w:val="21"/>
      <w:szCs w:val="21"/>
      <w:lang w:val="en-US" w:eastAsia="zh-CN" w:bidi="ar-SA"/>
    </w:rPr>
  </w:style>
  <w:style w:type="paragraph" w:customStyle="1" w:styleId="181">
    <w:name w:val="Item List in Table"/>
    <w:basedOn w:val="1"/>
    <w:qFormat/>
    <w:uiPriority w:val="0"/>
    <w:pPr>
      <w:numPr>
        <w:ilvl w:val="0"/>
        <w:numId w:val="15"/>
      </w:numPr>
      <w:tabs>
        <w:tab w:val="left" w:pos="284"/>
        <w:tab w:val="clear" w:pos="170"/>
      </w:tabs>
      <w:spacing w:before="80" w:after="80"/>
      <w:ind w:left="284" w:hanging="284"/>
    </w:pPr>
    <w:rPr>
      <w:kern w:val="0"/>
    </w:rPr>
  </w:style>
  <w:style w:type="paragraph" w:customStyle="1" w:styleId="182">
    <w:name w:val="Sub Item List in Table"/>
    <w:basedOn w:val="1"/>
    <w:qFormat/>
    <w:uiPriority w:val="0"/>
    <w:pPr>
      <w:numPr>
        <w:ilvl w:val="2"/>
        <w:numId w:val="15"/>
      </w:numPr>
      <w:spacing w:before="80" w:after="80"/>
    </w:pPr>
  </w:style>
  <w:style w:type="paragraph" w:customStyle="1" w:styleId="183">
    <w:name w:val="Sub Item Step in Table"/>
    <w:qFormat/>
    <w:uiPriority w:val="0"/>
    <w:pPr>
      <w:numPr>
        <w:ilvl w:val="1"/>
        <w:numId w:val="15"/>
      </w:numPr>
      <w:adjustRightInd w:val="0"/>
      <w:snapToGrid w:val="0"/>
      <w:spacing w:before="80" w:after="80" w:line="240" w:lineRule="atLeast"/>
    </w:pPr>
    <w:rPr>
      <w:rFonts w:hint="eastAsia" w:ascii="Times New Roman" w:hAnsi="Times New Roman" w:eastAsia="宋体" w:cs="Arial"/>
      <w:sz w:val="21"/>
      <w:szCs w:val="21"/>
      <w:lang w:val="en-US" w:eastAsia="zh-CN" w:bidi="ar-SA"/>
    </w:rPr>
  </w:style>
  <w:style w:type="paragraph" w:customStyle="1" w:styleId="184">
    <w:name w:val="Sub Item Step in Table List"/>
    <w:qFormat/>
    <w:uiPriority w:val="0"/>
    <w:pPr>
      <w:numPr>
        <w:ilvl w:val="3"/>
        <w:numId w:val="15"/>
      </w:numPr>
      <w:adjustRightInd w:val="0"/>
      <w:snapToGrid w:val="0"/>
      <w:spacing w:before="80" w:after="80" w:line="240" w:lineRule="atLeast"/>
    </w:pPr>
    <w:rPr>
      <w:rFonts w:hint="eastAsia" w:ascii="Times New Roman" w:hAnsi="Times New Roman" w:eastAsia="宋体" w:cs="Arial"/>
      <w:sz w:val="21"/>
      <w:szCs w:val="21"/>
      <w:lang w:val="en-US" w:eastAsia="zh-CN" w:bidi="ar-SA"/>
    </w:rPr>
  </w:style>
  <w:style w:type="paragraph" w:customStyle="1" w:styleId="185">
    <w:name w:val="Sub Item List in Table Step"/>
    <w:basedOn w:val="1"/>
    <w:qFormat/>
    <w:uiPriority w:val="0"/>
    <w:pPr>
      <w:numPr>
        <w:ilvl w:val="4"/>
        <w:numId w:val="15"/>
      </w:numPr>
      <w:spacing w:before="80" w:after="80"/>
    </w:pPr>
  </w:style>
  <w:style w:type="paragraph" w:customStyle="1" w:styleId="186">
    <w:name w:val="Item List Text"/>
    <w:qFormat/>
    <w:uiPriority w:val="0"/>
    <w:pPr>
      <w:adjustRightInd w:val="0"/>
      <w:snapToGrid w:val="0"/>
      <w:spacing w:line="360" w:lineRule="auto"/>
      <w:ind w:left="475"/>
    </w:pPr>
    <w:rPr>
      <w:rFonts w:hint="eastAsia" w:ascii="Times New Roman" w:hAnsi="Times New Roman" w:eastAsia="宋体" w:cs="Times New Roman"/>
      <w:kern w:val="2"/>
      <w:sz w:val="21"/>
      <w:szCs w:val="21"/>
      <w:lang w:val="en-US" w:eastAsia="zh-CN" w:bidi="ar-SA"/>
    </w:rPr>
  </w:style>
  <w:style w:type="paragraph" w:customStyle="1" w:styleId="187">
    <w:name w:val="Item Step"/>
    <w:qFormat/>
    <w:uiPriority w:val="0"/>
    <w:pPr>
      <w:numPr>
        <w:ilvl w:val="0"/>
        <w:numId w:val="16"/>
      </w:numPr>
      <w:adjustRightInd w:val="0"/>
      <w:snapToGrid w:val="0"/>
      <w:spacing w:line="360" w:lineRule="auto"/>
    </w:pPr>
    <w:rPr>
      <w:rFonts w:hint="eastAsia" w:ascii="Times New Roman" w:hAnsi="Times New Roman" w:eastAsia="宋体" w:cs="Arial"/>
      <w:sz w:val="21"/>
      <w:szCs w:val="21"/>
      <w:lang w:val="en-US" w:eastAsia="zh-CN" w:bidi="ar-SA"/>
    </w:rPr>
  </w:style>
  <w:style w:type="paragraph" w:customStyle="1" w:styleId="188">
    <w:name w:val="Sub Item Step"/>
    <w:qFormat/>
    <w:uiPriority w:val="0"/>
    <w:pPr>
      <w:numPr>
        <w:ilvl w:val="1"/>
        <w:numId w:val="16"/>
      </w:numPr>
      <w:adjustRightInd w:val="0"/>
      <w:snapToGrid w:val="0"/>
      <w:spacing w:line="360" w:lineRule="auto"/>
    </w:pPr>
    <w:rPr>
      <w:rFonts w:hint="eastAsia" w:ascii="Times New Roman" w:hAnsi="Times New Roman" w:eastAsia="宋体" w:cs="Arial"/>
      <w:sz w:val="21"/>
      <w:szCs w:val="21"/>
      <w:lang w:val="en-US" w:eastAsia="zh-CN" w:bidi="ar-SA"/>
    </w:rPr>
  </w:style>
  <w:style w:type="paragraph" w:customStyle="1" w:styleId="189">
    <w:name w:val="Third Level Item Step"/>
    <w:qFormat/>
    <w:uiPriority w:val="0"/>
    <w:pPr>
      <w:numPr>
        <w:ilvl w:val="2"/>
        <w:numId w:val="16"/>
      </w:numPr>
      <w:adjustRightInd w:val="0"/>
      <w:snapToGrid w:val="0"/>
      <w:spacing w:line="360" w:lineRule="auto"/>
    </w:pPr>
    <w:rPr>
      <w:rFonts w:hint="eastAsia" w:ascii="Times New Roman" w:hAnsi="Times New Roman" w:eastAsia="宋体" w:cs="Arial"/>
      <w:sz w:val="21"/>
      <w:szCs w:val="21"/>
      <w:lang w:val="en-US" w:eastAsia="zh-CN" w:bidi="ar-SA"/>
    </w:rPr>
  </w:style>
  <w:style w:type="paragraph" w:customStyle="1" w:styleId="190">
    <w:name w:val="Fourth Level Item Step"/>
    <w:qFormat/>
    <w:uiPriority w:val="0"/>
    <w:pPr>
      <w:numPr>
        <w:ilvl w:val="3"/>
        <w:numId w:val="16"/>
      </w:numPr>
      <w:adjustRightInd w:val="0"/>
      <w:snapToGrid w:val="0"/>
      <w:spacing w:line="360" w:lineRule="auto"/>
    </w:pPr>
    <w:rPr>
      <w:rFonts w:hint="eastAsia" w:ascii="Times New Roman" w:hAnsi="Times New Roman" w:eastAsia="宋体" w:cs="Arial"/>
      <w:sz w:val="21"/>
      <w:szCs w:val="21"/>
      <w:lang w:val="en-US" w:eastAsia="zh-CN" w:bidi="ar-SA"/>
    </w:rPr>
  </w:style>
  <w:style w:type="paragraph" w:customStyle="1" w:styleId="191">
    <w:name w:val="Manual Title1"/>
    <w:semiHidden/>
    <w:qFormat/>
    <w:uiPriority w:val="0"/>
    <w:rPr>
      <w:rFonts w:ascii="Arial" w:hAnsi="Arial" w:eastAsia="黑体" w:cs="Times New Roman"/>
      <w:sz w:val="30"/>
      <w:lang w:val="en-US" w:eastAsia="en-US" w:bidi="ar-SA"/>
    </w:rPr>
  </w:style>
  <w:style w:type="paragraph" w:customStyle="1" w:styleId="192">
    <w:name w:val="CAUTION Heading"/>
    <w:basedOn w:val="1"/>
    <w:qFormat/>
    <w:uiPriority w:val="0"/>
    <w:pPr>
      <w:keepNext/>
      <w:pBdr>
        <w:top w:val="single" w:color="auto" w:sz="12" w:space="4"/>
      </w:pBdr>
      <w:spacing w:before="80" w:after="80"/>
    </w:pPr>
    <w:rPr>
      <w:rFonts w:ascii="Book Antiqua" w:hAnsi="Book Antiqua" w:eastAsia="黑体"/>
      <w:bCs/>
    </w:rPr>
  </w:style>
  <w:style w:type="paragraph" w:customStyle="1" w:styleId="193">
    <w:name w:val="Notes Heading in Table"/>
    <w:next w:val="194"/>
    <w:qFormat/>
    <w:uiPriority w:val="0"/>
    <w:pPr>
      <w:keepNext/>
      <w:adjustRightInd w:val="0"/>
      <w:snapToGrid w:val="0"/>
      <w:spacing w:before="80" w:after="40" w:line="240" w:lineRule="atLeast"/>
    </w:pPr>
    <w:rPr>
      <w:rFonts w:ascii="Times New Roman" w:hAnsi="Times New Roman" w:eastAsia="黑体" w:cs="Arial"/>
      <w:bCs/>
      <w:kern w:val="2"/>
      <w:sz w:val="18"/>
      <w:szCs w:val="18"/>
      <w:lang w:val="en-US" w:eastAsia="zh-CN" w:bidi="ar-SA"/>
    </w:rPr>
  </w:style>
  <w:style w:type="paragraph" w:customStyle="1" w:styleId="194">
    <w:name w:val="Notes Text in Table"/>
    <w:qFormat/>
    <w:uiPriority w:val="0"/>
    <w:pPr>
      <w:widowControl w:val="0"/>
      <w:adjustRightInd w:val="0"/>
      <w:snapToGrid w:val="0"/>
      <w:spacing w:before="40" w:after="80" w:line="240" w:lineRule="atLeast"/>
      <w:ind w:left="170"/>
    </w:pPr>
    <w:rPr>
      <w:rFonts w:ascii="Times New Roman" w:hAnsi="Times New Roman" w:eastAsia="楷体_GB2312" w:cs="Arial"/>
      <w:iCs/>
      <w:kern w:val="2"/>
      <w:sz w:val="18"/>
      <w:szCs w:val="18"/>
      <w:lang w:val="en-US" w:eastAsia="zh-CN" w:bidi="ar-SA"/>
    </w:rPr>
  </w:style>
  <w:style w:type="paragraph" w:customStyle="1" w:styleId="195">
    <w:name w:val="CAUTION Text"/>
    <w:basedOn w:val="1"/>
    <w:qFormat/>
    <w:uiPriority w:val="0"/>
    <w:pPr>
      <w:keepLines/>
      <w:pBdr>
        <w:bottom w:val="single" w:color="auto" w:sz="12" w:space="4"/>
      </w:pBdr>
      <w:spacing w:before="80" w:after="80"/>
    </w:pPr>
    <w:rPr>
      <w:rFonts w:eastAsia="楷体_GB2312"/>
      <w:iCs/>
    </w:rPr>
  </w:style>
  <w:style w:type="paragraph" w:customStyle="1" w:styleId="196">
    <w:name w:val="Notes Text TD"/>
    <w:qFormat/>
    <w:uiPriority w:val="0"/>
    <w:pPr>
      <w:snapToGrid w:val="0"/>
      <w:spacing w:line="240" w:lineRule="atLeast"/>
      <w:ind w:left="2075"/>
    </w:pPr>
    <w:rPr>
      <w:rFonts w:ascii="Courier New" w:hAnsi="Courier New" w:eastAsia="宋体" w:cs="Courier New"/>
      <w:snapToGrid w:val="0"/>
      <w:spacing w:val="-1"/>
      <w:sz w:val="16"/>
      <w:szCs w:val="16"/>
      <w:lang w:val="en-US" w:eastAsia="zh-CN" w:bidi="ar-SA"/>
    </w:rPr>
  </w:style>
  <w:style w:type="paragraph" w:customStyle="1" w:styleId="197">
    <w:name w:val="Notes Text List Text TD"/>
    <w:qFormat/>
    <w:uiPriority w:val="0"/>
    <w:pPr>
      <w:snapToGrid w:val="0"/>
      <w:spacing w:line="240" w:lineRule="atLeast"/>
      <w:ind w:left="2359"/>
    </w:pPr>
    <w:rPr>
      <w:rFonts w:ascii="Courier New" w:hAnsi="Courier New" w:eastAsia="宋体" w:cs="Courier New"/>
      <w:snapToGrid w:val="0"/>
      <w:spacing w:val="-1"/>
      <w:sz w:val="16"/>
      <w:szCs w:val="16"/>
      <w:lang w:val="en-US" w:eastAsia="zh-CN" w:bidi="ar-SA"/>
    </w:rPr>
  </w:style>
  <w:style w:type="paragraph" w:customStyle="1" w:styleId="198">
    <w:name w:val="CAUTION Text List Text TD"/>
    <w:basedOn w:val="195"/>
    <w:qFormat/>
    <w:uiPriority w:val="0"/>
    <w:pPr>
      <w:spacing w:line="240" w:lineRule="atLeast"/>
      <w:ind w:firstLine="283" w:firstLineChars="180"/>
    </w:pPr>
    <w:rPr>
      <w:rFonts w:ascii="Courier New" w:hAnsi="Courier New" w:eastAsia="宋体" w:cs="Courier New"/>
      <w:snapToGrid w:val="0"/>
      <w:spacing w:val="-1"/>
      <w:sz w:val="16"/>
      <w:szCs w:val="16"/>
    </w:rPr>
  </w:style>
  <w:style w:type="paragraph" w:customStyle="1" w:styleId="199">
    <w:name w:val="CAUTION Text TD"/>
    <w:basedOn w:val="195"/>
    <w:qFormat/>
    <w:uiPriority w:val="0"/>
    <w:pPr>
      <w:spacing w:line="240" w:lineRule="atLeast"/>
    </w:pPr>
    <w:rPr>
      <w:rFonts w:ascii="Courier New" w:hAnsi="Courier New" w:eastAsia="宋体" w:cs="Courier New"/>
      <w:snapToGrid w:val="0"/>
      <w:spacing w:val="-1"/>
      <w:sz w:val="16"/>
      <w:szCs w:val="16"/>
    </w:rPr>
  </w:style>
  <w:style w:type="paragraph" w:customStyle="1" w:styleId="200">
    <w:name w:val="Notes Text List Text"/>
    <w:basedOn w:val="195"/>
    <w:qFormat/>
    <w:uiPriority w:val="0"/>
    <w:pPr>
      <w:pBdr>
        <w:bottom w:val="none" w:color="auto" w:sz="0" w:space="0"/>
      </w:pBdr>
      <w:spacing w:before="40" w:line="200" w:lineRule="atLeast"/>
      <w:ind w:left="2359"/>
    </w:pPr>
    <w:rPr>
      <w:sz w:val="18"/>
      <w:szCs w:val="18"/>
    </w:rPr>
  </w:style>
  <w:style w:type="paragraph" w:customStyle="1" w:styleId="201">
    <w:name w:val="CAUTION Text List"/>
    <w:basedOn w:val="195"/>
    <w:qFormat/>
    <w:uiPriority w:val="0"/>
    <w:pPr>
      <w:keepNext/>
      <w:numPr>
        <w:ilvl w:val="0"/>
        <w:numId w:val="17"/>
      </w:numPr>
    </w:pPr>
  </w:style>
  <w:style w:type="paragraph" w:customStyle="1" w:styleId="202">
    <w:name w:val="CAUTION Text Step"/>
    <w:basedOn w:val="195"/>
    <w:qFormat/>
    <w:uiPriority w:val="0"/>
    <w:pPr>
      <w:keepNext/>
      <w:numPr>
        <w:ilvl w:val="5"/>
        <w:numId w:val="15"/>
      </w:numPr>
    </w:pPr>
  </w:style>
  <w:style w:type="paragraph" w:customStyle="1" w:styleId="203">
    <w:name w:val="CAUTION Text List Text"/>
    <w:basedOn w:val="195"/>
    <w:qFormat/>
    <w:uiPriority w:val="0"/>
    <w:pPr>
      <w:ind w:firstLine="283" w:firstLineChars="135"/>
    </w:pPr>
  </w:style>
  <w:style w:type="table" w:customStyle="1" w:styleId="204">
    <w:name w:val="Table"/>
    <w:basedOn w:val="133"/>
    <w:qFormat/>
    <w:uiPriority w:val="0"/>
    <w:pPr>
      <w:jc w:val="left"/>
    </w:pPr>
    <w:rPr>
      <w:rFonts w:cs="Arial"/>
    </w:rPr>
    <w:tblPr/>
    <w:trPr>
      <w:cantSplit/>
    </w:trPr>
    <w:tcPr>
      <w:shd w:val="clear" w:color="auto" w:fill="auto"/>
    </w:tcPr>
    <w:tblStylePr w:type="firstRow">
      <w:rPr>
        <w:b w:val="0"/>
        <w:bCs w:val="0"/>
        <w:i w:val="0"/>
        <w:iCs w:val="0"/>
        <w:color w:val="auto"/>
        <w:sz w:val="20"/>
        <w:szCs w:val="20"/>
      </w:rPr>
      <w:tcPr>
        <w:tcBorders>
          <w:top w:val="single" w:color="auto" w:sz="6" w:space="0"/>
          <w:left w:val="single" w:color="auto" w:sz="6" w:space="0"/>
          <w:bottom w:val="single" w:color="auto" w:sz="6" w:space="0"/>
          <w:right w:val="single" w:color="auto" w:sz="6" w:space="0"/>
          <w:insideH w:val="single" w:sz="6" w:space="0"/>
          <w:insideV w:val="single" w:sz="6" w:space="0"/>
          <w:tl2br w:val="nil"/>
          <w:tr2bl w:val="nil"/>
        </w:tcBorders>
        <w:shd w:val="clear" w:color="auto" w:fill="D9D9D9"/>
      </w:tcPr>
    </w:tblStylePr>
  </w:style>
  <w:style w:type="table" w:customStyle="1" w:styleId="205">
    <w:name w:val="Remarks Table"/>
    <w:basedOn w:val="89"/>
    <w:qFormat/>
    <w:uiPriority w:val="0"/>
  </w:style>
  <w:style w:type="paragraph" w:customStyle="1" w:styleId="206">
    <w:name w:val="Step"/>
    <w:basedOn w:val="1"/>
    <w:qFormat/>
    <w:uiPriority w:val="0"/>
    <w:pPr>
      <w:numPr>
        <w:ilvl w:val="6"/>
        <w:numId w:val="1"/>
      </w:numPr>
    </w:pPr>
    <w:rPr>
      <w:snapToGrid w:val="0"/>
      <w:kern w:val="0"/>
    </w:rPr>
  </w:style>
  <w:style w:type="paragraph" w:customStyle="1" w:styleId="207">
    <w:name w:val="Sub Item List"/>
    <w:basedOn w:val="1"/>
    <w:qFormat/>
    <w:uiPriority w:val="0"/>
    <w:pPr>
      <w:numPr>
        <w:ilvl w:val="0"/>
        <w:numId w:val="18"/>
      </w:numPr>
    </w:pPr>
  </w:style>
  <w:style w:type="paragraph" w:customStyle="1" w:styleId="208">
    <w:name w:val="Third Level Item List"/>
    <w:basedOn w:val="1"/>
    <w:qFormat/>
    <w:uiPriority w:val="0"/>
    <w:pPr>
      <w:numPr>
        <w:ilvl w:val="1"/>
        <w:numId w:val="18"/>
      </w:numPr>
    </w:pPr>
  </w:style>
  <w:style w:type="paragraph" w:customStyle="1" w:styleId="209">
    <w:name w:val="Fourth Level Item List"/>
    <w:basedOn w:val="1"/>
    <w:qFormat/>
    <w:uiPriority w:val="0"/>
    <w:pPr>
      <w:numPr>
        <w:ilvl w:val="2"/>
        <w:numId w:val="18"/>
      </w:numPr>
    </w:pPr>
  </w:style>
  <w:style w:type="paragraph" w:customStyle="1" w:styleId="210">
    <w:name w:val="Sub Item List Text"/>
    <w:qFormat/>
    <w:uiPriority w:val="0"/>
    <w:pPr>
      <w:adjustRightInd w:val="0"/>
      <w:snapToGrid w:val="0"/>
      <w:spacing w:line="360" w:lineRule="auto"/>
      <w:ind w:left="900"/>
    </w:pPr>
    <w:rPr>
      <w:rFonts w:hint="eastAsia" w:ascii="Times New Roman" w:hAnsi="Times New Roman" w:eastAsia="宋体" w:cs="Arial"/>
      <w:kern w:val="2"/>
      <w:sz w:val="21"/>
      <w:szCs w:val="21"/>
      <w:lang w:val="en-US" w:eastAsia="zh-CN" w:bidi="ar-SA"/>
    </w:rPr>
  </w:style>
  <w:style w:type="paragraph" w:customStyle="1" w:styleId="211">
    <w:name w:val="Third Level Item List Text"/>
    <w:qFormat/>
    <w:uiPriority w:val="0"/>
    <w:pPr>
      <w:adjustRightInd w:val="0"/>
      <w:snapToGrid w:val="0"/>
      <w:spacing w:line="360" w:lineRule="auto"/>
      <w:ind w:left="1325"/>
    </w:pPr>
    <w:rPr>
      <w:rFonts w:hint="eastAsia" w:ascii="Times New Roman" w:hAnsi="Times New Roman" w:eastAsia="宋体" w:cs="Arial"/>
      <w:kern w:val="2"/>
      <w:sz w:val="21"/>
      <w:szCs w:val="21"/>
      <w:lang w:val="en-US" w:eastAsia="zh-CN" w:bidi="ar-SA"/>
    </w:rPr>
  </w:style>
  <w:style w:type="paragraph" w:customStyle="1" w:styleId="212">
    <w:name w:val="Fourth Level Item List Text"/>
    <w:qFormat/>
    <w:uiPriority w:val="0"/>
    <w:pPr>
      <w:adjustRightInd w:val="0"/>
      <w:snapToGrid w:val="0"/>
      <w:spacing w:line="360" w:lineRule="auto"/>
      <w:ind w:left="1750"/>
    </w:pPr>
    <w:rPr>
      <w:rFonts w:hint="eastAsia" w:ascii="Times New Roman" w:hAnsi="Times New Roman" w:eastAsia="宋体" w:cs="Arial"/>
      <w:kern w:val="2"/>
      <w:sz w:val="21"/>
      <w:szCs w:val="21"/>
      <w:lang w:val="en-US" w:eastAsia="zh-CN" w:bidi="ar-SA"/>
    </w:rPr>
  </w:style>
  <w:style w:type="paragraph" w:customStyle="1" w:styleId="213">
    <w:name w:val="Table Description"/>
    <w:basedOn w:val="1"/>
    <w:next w:val="1"/>
    <w:qFormat/>
    <w:uiPriority w:val="0"/>
    <w:pPr>
      <w:keepNext/>
      <w:numPr>
        <w:ilvl w:val="8"/>
        <w:numId w:val="1"/>
      </w:numPr>
      <w:spacing w:before="80" w:after="80"/>
    </w:pPr>
    <w:rPr>
      <w:rFonts w:eastAsia="黑体"/>
      <w:spacing w:val="-4"/>
    </w:rPr>
  </w:style>
  <w:style w:type="paragraph" w:customStyle="1" w:styleId="214">
    <w:name w:val="Notes Text List in Table"/>
    <w:qFormat/>
    <w:uiPriority w:val="0"/>
    <w:pPr>
      <w:numPr>
        <w:ilvl w:val="0"/>
        <w:numId w:val="19"/>
      </w:numPr>
      <w:spacing w:before="40" w:after="80" w:line="200" w:lineRule="atLeast"/>
    </w:pPr>
    <w:rPr>
      <w:rFonts w:ascii="Times New Roman" w:hAnsi="Times New Roman" w:eastAsia="楷体_GB2312" w:cs="楷体_GB2312"/>
      <w:sz w:val="18"/>
      <w:szCs w:val="18"/>
      <w:lang w:val="en-US" w:eastAsia="zh-CN" w:bidi="ar-SA"/>
    </w:rPr>
  </w:style>
  <w:style w:type="paragraph" w:customStyle="1" w:styleId="215">
    <w:name w:val="Notes Text Step in Table"/>
    <w:qFormat/>
    <w:uiPriority w:val="0"/>
    <w:pPr>
      <w:numPr>
        <w:ilvl w:val="7"/>
        <w:numId w:val="15"/>
      </w:numPr>
      <w:spacing w:before="40" w:after="80" w:line="200" w:lineRule="atLeast"/>
    </w:pPr>
    <w:rPr>
      <w:rFonts w:ascii="Times New Roman" w:hAnsi="Times New Roman" w:eastAsia="楷体_GB2312" w:cs="楷体_GB2312"/>
      <w:sz w:val="18"/>
      <w:szCs w:val="18"/>
      <w:lang w:val="en-US" w:eastAsia="zh-CN" w:bidi="ar-SA"/>
    </w:rPr>
  </w:style>
  <w:style w:type="paragraph" w:customStyle="1" w:styleId="216">
    <w:name w:val="Terminal Display"/>
    <w:qFormat/>
    <w:uiPriority w:val="0"/>
    <w:pPr>
      <w:shd w:val="clear" w:color="auto" w:fill="F2F2F2"/>
      <w:snapToGrid w:val="0"/>
      <w:spacing w:line="240" w:lineRule="atLeast"/>
    </w:pPr>
    <w:rPr>
      <w:rFonts w:ascii="Courier New" w:hAnsi="Courier New" w:eastAsia="宋体" w:cs="Courier New"/>
      <w:snapToGrid w:val="0"/>
      <w:spacing w:val="-1"/>
      <w:sz w:val="21"/>
      <w:szCs w:val="21"/>
      <w:lang w:val="en-US" w:eastAsia="zh-CN" w:bidi="ar-SA"/>
    </w:rPr>
  </w:style>
  <w:style w:type="paragraph" w:customStyle="1" w:styleId="217">
    <w:name w:val="Terminal Display in Table"/>
    <w:qFormat/>
    <w:uiPriority w:val="0"/>
    <w:pPr>
      <w:widowControl w:val="0"/>
      <w:shd w:val="clear" w:color="auto" w:fill="F2F2F2"/>
      <w:adjustRightInd w:val="0"/>
      <w:snapToGrid w:val="0"/>
      <w:spacing w:before="80" w:after="80" w:line="240" w:lineRule="atLeast"/>
    </w:pPr>
    <w:rPr>
      <w:rFonts w:ascii="Courier New" w:hAnsi="Courier New" w:eastAsia="宋体" w:cs="Courier New"/>
      <w:snapToGrid w:val="0"/>
      <w:spacing w:val="-1"/>
      <w:sz w:val="21"/>
      <w:szCs w:val="21"/>
      <w:lang w:val="en-US" w:eastAsia="zh-CN" w:bidi="ar-SA"/>
    </w:rPr>
  </w:style>
  <w:style w:type="paragraph" w:customStyle="1" w:styleId="218">
    <w:name w:val="Notes Text List Text in Table"/>
    <w:qFormat/>
    <w:uiPriority w:val="0"/>
    <w:pPr>
      <w:widowControl w:val="0"/>
      <w:adjustRightInd w:val="0"/>
      <w:snapToGrid w:val="0"/>
      <w:spacing w:before="40" w:after="80" w:line="240" w:lineRule="atLeast"/>
      <w:ind w:left="454"/>
    </w:pPr>
    <w:rPr>
      <w:rFonts w:ascii="Times New Roman" w:hAnsi="Times New Roman" w:eastAsia="楷体_GB2312" w:cs="Arial"/>
      <w:iCs/>
      <w:kern w:val="2"/>
      <w:sz w:val="18"/>
      <w:szCs w:val="18"/>
      <w:lang w:val="en-US" w:eastAsia="zh-CN" w:bidi="ar-SA"/>
    </w:rPr>
  </w:style>
  <w:style w:type="paragraph" w:customStyle="1" w:styleId="219">
    <w:name w:val="Notes Text TD in Table"/>
    <w:qFormat/>
    <w:uiPriority w:val="0"/>
    <w:pPr>
      <w:widowControl w:val="0"/>
      <w:adjustRightInd w:val="0"/>
      <w:snapToGrid w:val="0"/>
      <w:spacing w:before="80" w:after="80" w:line="240" w:lineRule="atLeast"/>
      <w:ind w:left="170"/>
    </w:pPr>
    <w:rPr>
      <w:rFonts w:ascii="Courier New" w:hAnsi="Courier New" w:eastAsia="宋体" w:cs="Courier New"/>
      <w:snapToGrid w:val="0"/>
      <w:spacing w:val="-1"/>
      <w:sz w:val="16"/>
      <w:szCs w:val="16"/>
      <w:lang w:val="en-US" w:eastAsia="zh-CN" w:bidi="ar-SA"/>
    </w:rPr>
  </w:style>
  <w:style w:type="paragraph" w:customStyle="1" w:styleId="220">
    <w:name w:val="Notes Text List Text TD in Table"/>
    <w:qFormat/>
    <w:uiPriority w:val="0"/>
    <w:pPr>
      <w:widowControl w:val="0"/>
      <w:adjustRightInd w:val="0"/>
      <w:snapToGrid w:val="0"/>
      <w:spacing w:before="80" w:after="80" w:line="240" w:lineRule="atLeast"/>
      <w:ind w:left="454"/>
    </w:pPr>
    <w:rPr>
      <w:rFonts w:ascii="Courier New" w:hAnsi="Courier New" w:eastAsia="宋体" w:cs="Courier New"/>
      <w:snapToGrid w:val="0"/>
      <w:spacing w:val="-1"/>
      <w:sz w:val="16"/>
      <w:szCs w:val="16"/>
      <w:lang w:val="en-US" w:eastAsia="zh-CN" w:bidi="ar-SA"/>
    </w:rPr>
  </w:style>
  <w:style w:type="paragraph" w:customStyle="1" w:styleId="221">
    <w:name w:val="Figure Description in Appendix"/>
    <w:basedOn w:val="170"/>
    <w:next w:val="170"/>
    <w:qFormat/>
    <w:uiPriority w:val="0"/>
    <w:pPr>
      <w:numPr>
        <w:ilvl w:val="7"/>
        <w:numId w:val="13"/>
      </w:numPr>
      <w:spacing w:before="320" w:after="80" w:line="240" w:lineRule="atLeast"/>
    </w:pPr>
    <w:rPr>
      <w:rFonts w:eastAsia="黑体"/>
      <w:spacing w:val="-4"/>
    </w:rPr>
  </w:style>
  <w:style w:type="paragraph" w:customStyle="1" w:styleId="222">
    <w:name w:val="Figure Description in Preface"/>
    <w:basedOn w:val="170"/>
    <w:next w:val="170"/>
    <w:qFormat/>
    <w:uiPriority w:val="0"/>
    <w:pPr>
      <w:numPr>
        <w:ilvl w:val="0"/>
        <w:numId w:val="20"/>
      </w:numPr>
    </w:pPr>
  </w:style>
  <w:style w:type="paragraph" w:customStyle="1" w:styleId="223">
    <w:name w:val="Table Heading"/>
    <w:basedOn w:val="1"/>
    <w:qFormat/>
    <w:uiPriority w:val="0"/>
    <w:pPr>
      <w:widowControl w:val="0"/>
      <w:spacing w:before="80" w:after="80"/>
    </w:pPr>
    <w:rPr>
      <w:rFonts w:ascii="Book Antiqua" w:hAnsi="Book Antiqua" w:eastAsia="黑体" w:cs="Book Antiqua"/>
      <w:bCs/>
      <w:snapToGrid w:val="0"/>
      <w:kern w:val="0"/>
    </w:rPr>
  </w:style>
  <w:style w:type="paragraph" w:customStyle="1" w:styleId="224">
    <w:name w:val="Table Text"/>
    <w:basedOn w:val="1"/>
    <w:qFormat/>
    <w:uiPriority w:val="0"/>
    <w:pPr>
      <w:widowControl w:val="0"/>
      <w:spacing w:before="80" w:after="80" w:line="0" w:lineRule="atLeast"/>
    </w:pPr>
    <w:rPr>
      <w:snapToGrid w:val="0"/>
      <w:kern w:val="0"/>
    </w:rPr>
  </w:style>
  <w:style w:type="paragraph" w:customStyle="1" w:styleId="225">
    <w:name w:val="Heading Middle"/>
    <w:qFormat/>
    <w:uiPriority w:val="0"/>
    <w:pPr>
      <w:adjustRightInd w:val="0"/>
      <w:snapToGrid w:val="0"/>
      <w:spacing w:line="240" w:lineRule="atLeast"/>
      <w:jc w:val="center"/>
    </w:pPr>
    <w:rPr>
      <w:rFonts w:ascii="Times New Roman" w:hAnsi="Times New Roman" w:eastAsia="宋体" w:cs="Times New Roman"/>
      <w:snapToGrid w:val="0"/>
      <w:lang w:val="en-US" w:eastAsia="zh-CN" w:bidi="ar-SA"/>
    </w:rPr>
  </w:style>
  <w:style w:type="paragraph" w:customStyle="1" w:styleId="226">
    <w:name w:val="Contents"/>
    <w:basedOn w:val="174"/>
    <w:qFormat/>
    <w:uiPriority w:val="0"/>
  </w:style>
  <w:style w:type="paragraph" w:customStyle="1" w:styleId="227">
    <w:name w:val="Item Step in Table"/>
    <w:qFormat/>
    <w:uiPriority w:val="0"/>
    <w:pPr>
      <w:numPr>
        <w:ilvl w:val="0"/>
        <w:numId w:val="21"/>
      </w:numPr>
      <w:topLinePunct/>
      <w:spacing w:before="40" w:after="40" w:line="240" w:lineRule="atLeast"/>
    </w:pPr>
    <w:rPr>
      <w:rFonts w:hint="eastAsia" w:ascii="Times New Roman" w:hAnsi="Times New Roman" w:eastAsia="宋体" w:cs="Arial"/>
      <w:sz w:val="21"/>
      <w:szCs w:val="21"/>
      <w:lang w:val="en-US" w:eastAsia="zh-CN" w:bidi="ar-SA"/>
    </w:rPr>
  </w:style>
  <w:style w:type="paragraph" w:customStyle="1" w:styleId="228">
    <w:name w:val="Table Note"/>
    <w:basedOn w:val="1"/>
    <w:qFormat/>
    <w:uiPriority w:val="0"/>
    <w:pPr>
      <w:spacing w:before="80" w:after="80"/>
    </w:pPr>
    <w:rPr>
      <w:sz w:val="18"/>
      <w:szCs w:val="18"/>
    </w:rPr>
  </w:style>
  <w:style w:type="paragraph" w:customStyle="1" w:styleId="229">
    <w:name w:val="End"/>
    <w:basedOn w:val="1"/>
    <w:qFormat/>
    <w:uiPriority w:val="0"/>
    <w:pPr>
      <w:spacing w:after="80"/>
    </w:pPr>
    <w:rPr>
      <w:rFonts w:hint="default" w:ascii="Book Antiqua" w:hAnsi="Book Antiqua" w:eastAsia="黑体" w:cs="Times New Roman"/>
      <w:bCs/>
    </w:rPr>
  </w:style>
  <w:style w:type="paragraph" w:customStyle="1" w:styleId="230">
    <w:name w:val="Notes Heading"/>
    <w:basedOn w:val="192"/>
    <w:qFormat/>
    <w:uiPriority w:val="0"/>
    <w:pPr>
      <w:pBdr>
        <w:top w:val="none" w:color="auto" w:sz="0" w:space="0"/>
      </w:pBdr>
      <w:spacing w:after="40"/>
    </w:pPr>
    <w:rPr>
      <w:position w:val="-6"/>
      <w:sz w:val="18"/>
      <w:szCs w:val="18"/>
    </w:rPr>
  </w:style>
  <w:style w:type="paragraph" w:customStyle="1" w:styleId="231">
    <w:name w:val="Notes Text"/>
    <w:basedOn w:val="195"/>
    <w:qFormat/>
    <w:uiPriority w:val="0"/>
    <w:pPr>
      <w:pBdr>
        <w:bottom w:val="none" w:color="auto" w:sz="0" w:space="0"/>
      </w:pBdr>
      <w:spacing w:before="40" w:line="200" w:lineRule="atLeast"/>
    </w:pPr>
    <w:rPr>
      <w:sz w:val="18"/>
      <w:szCs w:val="18"/>
    </w:rPr>
  </w:style>
  <w:style w:type="paragraph" w:customStyle="1" w:styleId="232">
    <w:name w:val="Notes Text List"/>
    <w:basedOn w:val="201"/>
    <w:qFormat/>
    <w:uiPriority w:val="0"/>
    <w:pPr>
      <w:keepNext w:val="0"/>
      <w:numPr>
        <w:numId w:val="22"/>
      </w:numPr>
      <w:pBdr>
        <w:bottom w:val="none" w:color="auto" w:sz="0" w:space="0"/>
      </w:pBdr>
      <w:tabs>
        <w:tab w:val="left" w:pos="284"/>
      </w:tabs>
      <w:spacing w:before="40" w:line="200" w:lineRule="atLeast"/>
    </w:pPr>
    <w:rPr>
      <w:sz w:val="18"/>
      <w:szCs w:val="18"/>
    </w:rPr>
  </w:style>
  <w:style w:type="paragraph" w:customStyle="1" w:styleId="233">
    <w:name w:val="Notes Text Step"/>
    <w:basedOn w:val="202"/>
    <w:qFormat/>
    <w:uiPriority w:val="0"/>
    <w:pPr>
      <w:numPr>
        <w:ilvl w:val="6"/>
      </w:numPr>
      <w:pBdr>
        <w:bottom w:val="none" w:color="auto" w:sz="0" w:space="0"/>
      </w:pBdr>
      <w:spacing w:before="40" w:line="200" w:lineRule="atLeast"/>
    </w:pPr>
    <w:rPr>
      <w:sz w:val="18"/>
      <w:szCs w:val="18"/>
    </w:rPr>
  </w:style>
  <w:style w:type="paragraph" w:customStyle="1" w:styleId="234">
    <w:name w:val="Code"/>
    <w:basedOn w:val="1"/>
    <w:qFormat/>
    <w:uiPriority w:val="0"/>
    <w:pPr>
      <w:widowControl w:val="0"/>
      <w:shd w:val="clear" w:color="auto" w:fill="F2F2F2"/>
      <w:autoSpaceDE w:val="0"/>
      <w:autoSpaceDN w:val="0"/>
    </w:pPr>
    <w:rPr>
      <w:rFonts w:ascii="Courier New" w:hAnsi="Courier New"/>
      <w:sz w:val="18"/>
    </w:rPr>
  </w:style>
  <w:style w:type="paragraph" w:customStyle="1" w:styleId="235">
    <w:name w:val="Code in Table"/>
    <w:basedOn w:val="1"/>
    <w:qFormat/>
    <w:uiPriority w:val="0"/>
    <w:pPr>
      <w:widowControl w:val="0"/>
      <w:shd w:val="clear" w:color="auto" w:fill="F2F2F2"/>
      <w:spacing w:before="80" w:after="80" w:line="240" w:lineRule="atLeast"/>
    </w:pPr>
    <w:rPr>
      <w:rFonts w:ascii="Courier New" w:hAnsi="Courier New"/>
      <w:snapToGrid w:val="0"/>
      <w:sz w:val="18"/>
    </w:rPr>
  </w:style>
  <w:style w:type="paragraph" w:customStyle="1" w:styleId="236">
    <w:name w:val="Outline"/>
    <w:basedOn w:val="1"/>
    <w:semiHidden/>
    <w:qFormat/>
    <w:uiPriority w:val="0"/>
    <w:rPr>
      <w:i/>
      <w:color w:val="0000FF"/>
    </w:rPr>
  </w:style>
  <w:style w:type="paragraph" w:customStyle="1" w:styleId="237">
    <w:name w:val="Item list Text TD"/>
    <w:basedOn w:val="216"/>
    <w:qFormat/>
    <w:uiPriority w:val="0"/>
    <w:pPr>
      <w:adjustRightInd w:val="0"/>
      <w:ind w:left="475"/>
    </w:pPr>
  </w:style>
  <w:style w:type="paragraph" w:customStyle="1" w:styleId="238">
    <w:name w:val="Sub Item List Text TD"/>
    <w:basedOn w:val="216"/>
    <w:qFormat/>
    <w:uiPriority w:val="0"/>
    <w:pPr>
      <w:adjustRightInd w:val="0"/>
      <w:ind w:left="900"/>
    </w:pPr>
  </w:style>
  <w:style w:type="paragraph" w:customStyle="1" w:styleId="239">
    <w:name w:val="Third Level Item List Text TD"/>
    <w:basedOn w:val="216"/>
    <w:qFormat/>
    <w:uiPriority w:val="0"/>
    <w:pPr>
      <w:adjustRightInd w:val="0"/>
      <w:ind w:left="1325"/>
    </w:pPr>
  </w:style>
  <w:style w:type="paragraph" w:customStyle="1" w:styleId="240">
    <w:name w:val="Fourth Level Item List Text TD"/>
    <w:basedOn w:val="216"/>
    <w:qFormat/>
    <w:uiPriority w:val="0"/>
    <w:pPr>
      <w:adjustRightInd w:val="0"/>
      <w:ind w:left="1750"/>
    </w:pPr>
  </w:style>
  <w:style w:type="paragraph" w:customStyle="1" w:styleId="241">
    <w:name w:val="Item Step in Appendix"/>
    <w:basedOn w:val="187"/>
    <w:qFormat/>
    <w:uiPriority w:val="0"/>
    <w:pPr>
      <w:numPr>
        <w:ilvl w:val="6"/>
        <w:numId w:val="13"/>
      </w:numPr>
      <w:outlineLvl w:val="5"/>
    </w:pPr>
  </w:style>
  <w:style w:type="paragraph" w:customStyle="1" w:styleId="242">
    <w:name w:val="Step in Appendix"/>
    <w:basedOn w:val="206"/>
    <w:qFormat/>
    <w:uiPriority w:val="0"/>
    <w:pPr>
      <w:numPr>
        <w:ilvl w:val="5"/>
        <w:numId w:val="13"/>
      </w:numPr>
      <w:topLinePunct w:val="0"/>
      <w:outlineLvl w:val="4"/>
    </w:pPr>
  </w:style>
  <w:style w:type="paragraph" w:customStyle="1" w:styleId="243">
    <w:name w:val="Table Description in Appendix"/>
    <w:basedOn w:val="213"/>
    <w:next w:val="1"/>
    <w:qFormat/>
    <w:uiPriority w:val="0"/>
    <w:pPr>
      <w:numPr>
        <w:numId w:val="13"/>
      </w:numPr>
      <w:topLinePunct w:val="0"/>
    </w:pPr>
  </w:style>
  <w:style w:type="paragraph" w:customStyle="1" w:styleId="244">
    <w:name w:val="Table Description in Preface"/>
    <w:basedOn w:val="213"/>
    <w:next w:val="1"/>
    <w:qFormat/>
    <w:uiPriority w:val="0"/>
    <w:pPr>
      <w:numPr>
        <w:ilvl w:val="0"/>
        <w:numId w:val="23"/>
      </w:numPr>
      <w:topLinePunct w:val="0"/>
    </w:pPr>
    <w:rPr>
      <w:rFonts w:eastAsia="宋体"/>
    </w:rPr>
  </w:style>
  <w:style w:type="paragraph" w:customStyle="1" w:styleId="245">
    <w:name w:val="Item List in Table Text"/>
    <w:basedOn w:val="224"/>
    <w:qFormat/>
    <w:uiPriority w:val="0"/>
    <w:pPr>
      <w:ind w:left="284"/>
    </w:pPr>
  </w:style>
  <w:style w:type="paragraph" w:customStyle="1" w:styleId="246">
    <w:name w:val="Sub Item List in Table Text"/>
    <w:basedOn w:val="224"/>
    <w:qFormat/>
    <w:uiPriority w:val="0"/>
    <w:pPr>
      <w:ind w:left="568"/>
    </w:p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header" Target="header3.xml"/><Relationship Id="rId7" Type="http://schemas.openxmlformats.org/officeDocument/2006/relationships/footer" Target="footer1.xml"/><Relationship Id="rId68" Type="http://schemas.openxmlformats.org/officeDocument/2006/relationships/fontTable" Target="fontTable.xml"/><Relationship Id="rId67" Type="http://schemas.openxmlformats.org/officeDocument/2006/relationships/numbering" Target="numbering.xml"/><Relationship Id="rId66" Type="http://schemas.openxmlformats.org/officeDocument/2006/relationships/image" Target="media/image50.png"/><Relationship Id="rId65" Type="http://schemas.openxmlformats.org/officeDocument/2006/relationships/image" Target="media/image49.png"/><Relationship Id="rId64" Type="http://schemas.openxmlformats.org/officeDocument/2006/relationships/image" Target="media/image48.png"/><Relationship Id="rId63" Type="http://schemas.openxmlformats.org/officeDocument/2006/relationships/image" Target="media/image47.png"/><Relationship Id="rId62" Type="http://schemas.openxmlformats.org/officeDocument/2006/relationships/image" Target="media/image46.png"/><Relationship Id="rId61" Type="http://schemas.openxmlformats.org/officeDocument/2006/relationships/image" Target="media/image45.png"/><Relationship Id="rId60" Type="http://schemas.openxmlformats.org/officeDocument/2006/relationships/image" Target="media/image44.png"/><Relationship Id="rId6" Type="http://schemas.openxmlformats.org/officeDocument/2006/relationships/header" Target="header2.xml"/><Relationship Id="rId59" Type="http://schemas.openxmlformats.org/officeDocument/2006/relationships/image" Target="media/image43.png"/><Relationship Id="rId58" Type="http://schemas.openxmlformats.org/officeDocument/2006/relationships/image" Target="media/image42.png"/><Relationship Id="rId57" Type="http://schemas.openxmlformats.org/officeDocument/2006/relationships/image" Target="media/image41.png"/><Relationship Id="rId56" Type="http://schemas.openxmlformats.org/officeDocument/2006/relationships/image" Target="media/image40.png"/><Relationship Id="rId55" Type="http://schemas.openxmlformats.org/officeDocument/2006/relationships/image" Target="media/image39.png"/><Relationship Id="rId54" Type="http://schemas.openxmlformats.org/officeDocument/2006/relationships/image" Target="media/image38.png"/><Relationship Id="rId53" Type="http://schemas.openxmlformats.org/officeDocument/2006/relationships/image" Target="media/image37.png"/><Relationship Id="rId52" Type="http://schemas.openxmlformats.org/officeDocument/2006/relationships/image" Target="media/image36.png"/><Relationship Id="rId51" Type="http://schemas.openxmlformats.org/officeDocument/2006/relationships/image" Target="media/image35.png"/><Relationship Id="rId50" Type="http://schemas.openxmlformats.org/officeDocument/2006/relationships/image" Target="media/image34.png"/><Relationship Id="rId5" Type="http://schemas.openxmlformats.org/officeDocument/2006/relationships/header" Target="header1.xml"/><Relationship Id="rId49" Type="http://schemas.openxmlformats.org/officeDocument/2006/relationships/image" Target="media/image33.png"/><Relationship Id="rId48" Type="http://schemas.openxmlformats.org/officeDocument/2006/relationships/image" Target="media/image32.png"/><Relationship Id="rId47" Type="http://schemas.openxmlformats.org/officeDocument/2006/relationships/image" Target="media/image31.png"/><Relationship Id="rId46" Type="http://schemas.openxmlformats.org/officeDocument/2006/relationships/image" Target="media/image30.png"/><Relationship Id="rId45" Type="http://schemas.openxmlformats.org/officeDocument/2006/relationships/image" Target="media/image29.png"/><Relationship Id="rId44" Type="http://schemas.openxmlformats.org/officeDocument/2006/relationships/image" Target="media/image28.png"/><Relationship Id="rId43" Type="http://schemas.openxmlformats.org/officeDocument/2006/relationships/image" Target="media/image27.png"/><Relationship Id="rId42" Type="http://schemas.openxmlformats.org/officeDocument/2006/relationships/image" Target="media/image26.png"/><Relationship Id="rId41" Type="http://schemas.openxmlformats.org/officeDocument/2006/relationships/image" Target="media/image25.png"/><Relationship Id="rId40" Type="http://schemas.openxmlformats.org/officeDocument/2006/relationships/image" Target="media/image24.png"/><Relationship Id="rId4" Type="http://schemas.openxmlformats.org/officeDocument/2006/relationships/endnotes" Target="endnotes.xml"/><Relationship Id="rId39" Type="http://schemas.openxmlformats.org/officeDocument/2006/relationships/image" Target="media/image23.png"/><Relationship Id="rId38" Type="http://schemas.openxmlformats.org/officeDocument/2006/relationships/image" Target="media/image22.png"/><Relationship Id="rId37" Type="http://schemas.openxmlformats.org/officeDocument/2006/relationships/image" Target="media/image21.png"/><Relationship Id="rId36" Type="http://schemas.openxmlformats.org/officeDocument/2006/relationships/image" Target="media/image20.png"/><Relationship Id="rId35" Type="http://schemas.openxmlformats.org/officeDocument/2006/relationships/image" Target="media/image19.png"/><Relationship Id="rId34" Type="http://schemas.openxmlformats.org/officeDocument/2006/relationships/image" Target="media/image18.png"/><Relationship Id="rId33" Type="http://schemas.openxmlformats.org/officeDocument/2006/relationships/image" Target="media/image17.png"/><Relationship Id="rId32" Type="http://schemas.openxmlformats.org/officeDocument/2006/relationships/image" Target="media/image16.png"/><Relationship Id="rId31" Type="http://schemas.openxmlformats.org/officeDocument/2006/relationships/image" Target="media/image15.png"/><Relationship Id="rId30" Type="http://schemas.openxmlformats.org/officeDocument/2006/relationships/image" Target="media/image14.png"/><Relationship Id="rId3" Type="http://schemas.openxmlformats.org/officeDocument/2006/relationships/footnotes" Target="footnotes.xml"/><Relationship Id="rId29" Type="http://schemas.openxmlformats.org/officeDocument/2006/relationships/image" Target="media/image13.png"/><Relationship Id="rId28" Type="http://schemas.openxmlformats.org/officeDocument/2006/relationships/image" Target="media/image12.png"/><Relationship Id="rId27" Type="http://schemas.openxmlformats.org/officeDocument/2006/relationships/image" Target="media/image11.png"/><Relationship Id="rId26" Type="http://schemas.openxmlformats.org/officeDocument/2006/relationships/image" Target="media/image10.png"/><Relationship Id="rId25" Type="http://schemas.openxmlformats.org/officeDocument/2006/relationships/image" Target="media/image9.png"/><Relationship Id="rId24" Type="http://schemas.openxmlformats.org/officeDocument/2006/relationships/image" Target="media/image8.png"/><Relationship Id="rId23" Type="http://schemas.openxmlformats.org/officeDocument/2006/relationships/image" Target="media/image7.png"/><Relationship Id="rId22" Type="http://schemas.openxmlformats.org/officeDocument/2006/relationships/image" Target="media/image6.png"/><Relationship Id="rId21" Type="http://schemas.openxmlformats.org/officeDocument/2006/relationships/image" Target="media/image5.png"/><Relationship Id="rId20" Type="http://schemas.openxmlformats.org/officeDocument/2006/relationships/image" Target="media/image4.png"/><Relationship Id="rId2" Type="http://schemas.openxmlformats.org/officeDocument/2006/relationships/settings" Target="settings.xml"/><Relationship Id="rId19" Type="http://schemas.openxmlformats.org/officeDocument/2006/relationships/image" Target="media/image3.png"/><Relationship Id="rId18" Type="http://schemas.openxmlformats.org/officeDocument/2006/relationships/image" Target="media/image2.png"/><Relationship Id="rId17" Type="http://schemas.openxmlformats.org/officeDocument/2006/relationships/image" Target="media/image1.png"/><Relationship Id="rId16" Type="http://schemas.openxmlformats.org/officeDocument/2006/relationships/theme" Target="theme/theme1.xml"/><Relationship Id="rId15" Type="http://schemas.openxmlformats.org/officeDocument/2006/relationships/footer" Target="footer5.xml"/><Relationship Id="rId14" Type="http://schemas.openxmlformats.org/officeDocument/2006/relationships/header" Target="header6.xml"/><Relationship Id="rId13" Type="http://schemas.openxmlformats.org/officeDocument/2006/relationships/footer" Target="footer4.xml"/><Relationship Id="rId12" Type="http://schemas.openxmlformats.org/officeDocument/2006/relationships/footer" Target="footer3.xml"/><Relationship Id="rId11" Type="http://schemas.openxmlformats.org/officeDocument/2006/relationships/footer" Target="footer2.xml"/><Relationship Id="rId10" Type="http://schemas.openxmlformats.org/officeDocument/2006/relationships/header" Target="header5.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Company>Huawei Technologies Co.,Ltd.</Company>
  <Pages>20</Pages>
  <Words>1720</Words>
  <Characters>3033</Characters>
  <Lines>202</Lines>
  <Paragraphs>173</Paragraphs>
  <TotalTime>59</TotalTime>
  <ScaleCrop>false</ScaleCrop>
  <LinksUpToDate>false</LinksUpToDate>
  <CharactersWithSpaces>3136</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2025-06-14T15:39:00Z</dcterms:created>
  <dc:creator>Huawei Technologies Co.,Ltd.</dc:creator>
  <cp:lastModifiedBy>微信用户</cp:lastModifiedBy>
  <dcterms:modified xsi:type="dcterms:W3CDTF">2025-12-01T08:00:44Z</dcterms:modified>
  <dc:subject>Technical Document</dc:subject>
  <dc:title>iBMC300 5.10.0</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umentName">
    <vt:lpwstr>iBMC300 5.10.0</vt:lpwstr>
  </property>
  <property fmtid="{D5CDD505-2E9C-101B-9397-08002B2CF9AE}" pid="3" name="DocumentVersion">
    <vt:lpwstr/>
  </property>
  <property fmtid="{D5CDD505-2E9C-101B-9397-08002B2CF9AE}" pid="4" name="PartNumber">
    <vt:lpwstr/>
  </property>
  <property fmtid="{D5CDD505-2E9C-101B-9397-08002B2CF9AE}" pid="5" name="Product&amp;Project Name">
    <vt:lpwstr/>
  </property>
  <property fmtid="{D5CDD505-2E9C-101B-9397-08002B2CF9AE}" pid="6" name="ProductVersion">
    <vt:lpwstr/>
  </property>
  <property fmtid="{D5CDD505-2E9C-101B-9397-08002B2CF9AE}" pid="7" name="ProprietaryDeclaration">
    <vt:lpwstr>华为内部资料，未经允许不得扩散</vt:lpwstr>
  </property>
  <property fmtid="{D5CDD505-2E9C-101B-9397-08002B2CF9AE}" pid="8" name="ReleaseDate">
    <vt:lpwstr>2025-05-13</vt:lpwstr>
  </property>
  <property fmtid="{D5CDD505-2E9C-101B-9397-08002B2CF9AE}" pid="9" name="SecretLevel">
    <vt:lpwstr>内部公开</vt:lpwstr>
  </property>
  <property fmtid="{D5CDD505-2E9C-101B-9397-08002B2CF9AE}" pid="10" name="Trademark&amp;ProductType">
    <vt:lpwstr/>
  </property>
  <property fmtid="{D5CDD505-2E9C-101B-9397-08002B2CF9AE}" pid="11" name="_862901variable_0907_groupIDlong_2023">
    <vt:lpwstr>(2)OTzQKMWtVWlrSN4DJ0C8spozM4peTAwrB8lFJYNMMJmiIqopsqC+I2vn5Vg1pPAFEwoW2u/2/oey
XIr7HU2DJwJ094WgvMn30ZdVfkUccX+wYY/BtUM6Y3QY3VSc8nYbmYY/ePHSN4GHN7yOtnRZ4b05
vCeHc2a3JbbzykTkZNQ3T8sLFHuO3hQZB2hupuO+MG8kbD23egoK+IMuyLa/isk4yLFZtA7WdDlR
BZm</vt:lpwstr>
  </property>
  <property fmtid="{D5CDD505-2E9C-101B-9397-08002B2CF9AE}" pid="12" name="_862901variable_0907_groupIDlong_20231">
    <vt:lpwstr>AfKT/Aw4Xm9fwwqinv1RGu5Zge4Dl9R5A9yn+hmwg89LrNMLQ30T0DWrZts1jgcHb9MgJ+k4t
uy8rhehNcszk8PN9ia1DhFAtKz/8IFkfMCqeKio8LPGKXY8sRHTS6mWMLae19borj9pAtd6eFuhn
oRvXBEFLWpeLZmlEFGhoCM6jCQale8U5ULPEQC/zMS3HSLxm59Bx9ktlxvMwFbWey+3I</vt:lpwstr>
  </property>
  <property fmtid="{D5CDD505-2E9C-101B-9397-08002B2CF9AE}" pid="13" name="_readonly">
    <vt:lpwstr/>
  </property>
  <property fmtid="{D5CDD505-2E9C-101B-9397-08002B2CF9AE}" pid="14" name="_change">
    <vt:lpwstr/>
  </property>
  <property fmtid="{D5CDD505-2E9C-101B-9397-08002B2CF9AE}" pid="15" name="_full-control">
    <vt:lpwstr/>
  </property>
  <property fmtid="{D5CDD505-2E9C-101B-9397-08002B2CF9AE}" pid="16" name="sflag">
    <vt:lpwstr>1749471695</vt:lpwstr>
  </property>
  <property fmtid="{D5CDD505-2E9C-101B-9397-08002B2CF9AE}" pid="17" name="KSOTemplateDocerSaveRecord">
    <vt:lpwstr>eyJoZGlkIjoiMTk1MmJlMjMzZmViZDU4M2FkNjZkOTJiN2I2NmQ4OGQiLCJ1c2VySWQiOiIxMjIzMzUwMTc4In0=</vt:lpwstr>
  </property>
  <property fmtid="{D5CDD505-2E9C-101B-9397-08002B2CF9AE}" pid="18" name="KSOProductBuildVer">
    <vt:lpwstr>2052-12.1.0.23542</vt:lpwstr>
  </property>
  <property fmtid="{D5CDD505-2E9C-101B-9397-08002B2CF9AE}" pid="19" name="ICV">
    <vt:lpwstr>B45A2E4439674CAE8909212440054329_12</vt:lpwstr>
  </property>
</Properties>
</file>